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CB7" w:rsidRPr="00531EC6" w:rsidRDefault="00806CB7" w:rsidP="00E576BE">
      <w:pPr>
        <w:jc w:val="center"/>
        <w:rPr>
          <w:sz w:val="28"/>
          <w:szCs w:val="28"/>
        </w:rPr>
      </w:pPr>
      <w:r w:rsidRPr="00531EC6">
        <w:rPr>
          <w:sz w:val="28"/>
          <w:szCs w:val="28"/>
        </w:rPr>
        <w:t>СОВЕТ</w:t>
      </w:r>
      <w:r w:rsidR="00E576BE" w:rsidRPr="00531EC6">
        <w:rPr>
          <w:sz w:val="28"/>
          <w:szCs w:val="28"/>
        </w:rPr>
        <w:t xml:space="preserve"> </w:t>
      </w:r>
      <w:r w:rsidRPr="00531EC6">
        <w:rPr>
          <w:sz w:val="28"/>
          <w:szCs w:val="28"/>
        </w:rPr>
        <w:t>ДЕП</w:t>
      </w:r>
      <w:r w:rsidR="00E576BE" w:rsidRPr="00531EC6">
        <w:rPr>
          <w:sz w:val="28"/>
          <w:szCs w:val="28"/>
        </w:rPr>
        <w:t>УТАТОВ</w:t>
      </w:r>
    </w:p>
    <w:p w:rsidR="00E576BE" w:rsidRPr="00531EC6" w:rsidRDefault="00E576BE" w:rsidP="00E576BE">
      <w:pPr>
        <w:jc w:val="center"/>
        <w:rPr>
          <w:sz w:val="28"/>
          <w:szCs w:val="28"/>
        </w:rPr>
      </w:pPr>
      <w:r w:rsidRPr="00531EC6">
        <w:rPr>
          <w:sz w:val="28"/>
          <w:szCs w:val="28"/>
        </w:rPr>
        <w:t>БЛАГОДАТСКОГО СЕЛЬСОВЕТА</w:t>
      </w:r>
    </w:p>
    <w:p w:rsidR="00E576BE" w:rsidRPr="00531EC6" w:rsidRDefault="00E576BE" w:rsidP="00E576BE">
      <w:pPr>
        <w:jc w:val="center"/>
        <w:rPr>
          <w:sz w:val="28"/>
          <w:szCs w:val="28"/>
        </w:rPr>
      </w:pPr>
      <w:r w:rsidRPr="00531EC6">
        <w:rPr>
          <w:sz w:val="28"/>
          <w:szCs w:val="28"/>
        </w:rPr>
        <w:t>КАРАСУКСКОГО РАЙОНА НОВОСИБИРСКОЙ ОБЛАСТИ</w:t>
      </w:r>
    </w:p>
    <w:p w:rsidR="00E576BE" w:rsidRPr="00531EC6" w:rsidRDefault="00E576BE" w:rsidP="00E576BE">
      <w:pPr>
        <w:jc w:val="center"/>
        <w:rPr>
          <w:sz w:val="28"/>
          <w:szCs w:val="28"/>
        </w:rPr>
      </w:pPr>
      <w:r w:rsidRPr="00531EC6">
        <w:rPr>
          <w:sz w:val="28"/>
          <w:szCs w:val="28"/>
        </w:rPr>
        <w:t>ЧЕТВЕРТОГО СОЗЫВА</w:t>
      </w:r>
    </w:p>
    <w:p w:rsidR="00E576BE" w:rsidRPr="00531EC6" w:rsidRDefault="00E576BE" w:rsidP="00E576BE">
      <w:pPr>
        <w:jc w:val="center"/>
        <w:rPr>
          <w:sz w:val="28"/>
          <w:szCs w:val="28"/>
        </w:rPr>
      </w:pPr>
    </w:p>
    <w:p w:rsidR="00E576BE" w:rsidRPr="00531EC6" w:rsidRDefault="00E576BE" w:rsidP="00E576BE">
      <w:pPr>
        <w:jc w:val="center"/>
        <w:rPr>
          <w:sz w:val="28"/>
          <w:szCs w:val="28"/>
        </w:rPr>
      </w:pPr>
      <w:r w:rsidRPr="00531EC6">
        <w:rPr>
          <w:sz w:val="28"/>
          <w:szCs w:val="28"/>
        </w:rPr>
        <w:t>РЕШЕНИЕ</w:t>
      </w:r>
    </w:p>
    <w:p w:rsidR="00E576BE" w:rsidRPr="00531EC6" w:rsidRDefault="00764AE0" w:rsidP="00E576BE">
      <w:pPr>
        <w:jc w:val="center"/>
        <w:rPr>
          <w:sz w:val="28"/>
          <w:szCs w:val="28"/>
        </w:rPr>
      </w:pPr>
      <w:r w:rsidRPr="00531EC6">
        <w:rPr>
          <w:sz w:val="28"/>
          <w:szCs w:val="28"/>
        </w:rPr>
        <w:t>(девятнадцатая</w:t>
      </w:r>
      <w:r w:rsidR="00E576BE" w:rsidRPr="00531EC6">
        <w:rPr>
          <w:sz w:val="28"/>
          <w:szCs w:val="28"/>
        </w:rPr>
        <w:t xml:space="preserve"> сесси</w:t>
      </w:r>
      <w:r w:rsidRPr="00531EC6">
        <w:rPr>
          <w:sz w:val="28"/>
          <w:szCs w:val="28"/>
        </w:rPr>
        <w:t>я</w:t>
      </w:r>
      <w:r w:rsidR="00E576BE" w:rsidRPr="00531EC6">
        <w:rPr>
          <w:sz w:val="28"/>
          <w:szCs w:val="28"/>
        </w:rPr>
        <w:t>)</w:t>
      </w:r>
    </w:p>
    <w:p w:rsidR="00B52C46" w:rsidRPr="00531EC6" w:rsidRDefault="00B52C46" w:rsidP="00E576BE">
      <w:pPr>
        <w:jc w:val="center"/>
        <w:rPr>
          <w:sz w:val="28"/>
          <w:szCs w:val="28"/>
        </w:rPr>
      </w:pPr>
    </w:p>
    <w:p w:rsidR="00E576BE" w:rsidRPr="00531EC6" w:rsidRDefault="002B37B3" w:rsidP="00E576BE">
      <w:pPr>
        <w:jc w:val="both"/>
        <w:rPr>
          <w:sz w:val="28"/>
          <w:szCs w:val="28"/>
        </w:rPr>
      </w:pPr>
      <w:r w:rsidRPr="00531EC6">
        <w:rPr>
          <w:sz w:val="28"/>
          <w:szCs w:val="28"/>
        </w:rPr>
        <w:t xml:space="preserve">27.06.2013 </w:t>
      </w:r>
      <w:r w:rsidR="00E576BE" w:rsidRPr="00531EC6">
        <w:rPr>
          <w:sz w:val="28"/>
          <w:szCs w:val="28"/>
        </w:rPr>
        <w:t xml:space="preserve">г.                                                       </w:t>
      </w:r>
      <w:r w:rsidR="005E5055" w:rsidRPr="00531EC6">
        <w:rPr>
          <w:sz w:val="28"/>
          <w:szCs w:val="28"/>
        </w:rPr>
        <w:t xml:space="preserve">                            </w:t>
      </w:r>
      <w:r w:rsidR="007D6B37" w:rsidRPr="00531EC6">
        <w:rPr>
          <w:sz w:val="28"/>
          <w:szCs w:val="28"/>
        </w:rPr>
        <w:t xml:space="preserve">            </w:t>
      </w:r>
      <w:r w:rsidR="006B4F86" w:rsidRPr="00531EC6">
        <w:rPr>
          <w:sz w:val="28"/>
          <w:szCs w:val="28"/>
        </w:rPr>
        <w:t>№ 69</w:t>
      </w:r>
    </w:p>
    <w:p w:rsidR="007D6B37" w:rsidRPr="00531EC6" w:rsidRDefault="007D6B37" w:rsidP="00E576BE">
      <w:pPr>
        <w:jc w:val="both"/>
        <w:rPr>
          <w:sz w:val="28"/>
          <w:szCs w:val="28"/>
        </w:rPr>
      </w:pPr>
    </w:p>
    <w:p w:rsidR="00A24434" w:rsidRPr="00531EC6" w:rsidRDefault="00BB2B7B" w:rsidP="005E5055">
      <w:pPr>
        <w:jc w:val="center"/>
        <w:rPr>
          <w:sz w:val="28"/>
          <w:szCs w:val="28"/>
        </w:rPr>
      </w:pPr>
      <w:r w:rsidRPr="00531EC6">
        <w:rPr>
          <w:sz w:val="28"/>
          <w:szCs w:val="28"/>
        </w:rPr>
        <w:t>О</w:t>
      </w:r>
      <w:r w:rsidR="006B4F86" w:rsidRPr="00531EC6">
        <w:rPr>
          <w:sz w:val="28"/>
          <w:szCs w:val="28"/>
        </w:rPr>
        <w:t>б утверждении</w:t>
      </w:r>
      <w:r w:rsidR="008B0520" w:rsidRPr="00531EC6">
        <w:rPr>
          <w:sz w:val="28"/>
          <w:szCs w:val="28"/>
        </w:rPr>
        <w:t xml:space="preserve"> положения</w:t>
      </w:r>
      <w:r w:rsidRPr="00531EC6">
        <w:rPr>
          <w:sz w:val="28"/>
          <w:szCs w:val="28"/>
        </w:rPr>
        <w:t xml:space="preserve"> о комиссии по делам несовершеннолетних</w:t>
      </w:r>
    </w:p>
    <w:p w:rsidR="00BB2B7B" w:rsidRPr="00531EC6" w:rsidRDefault="00BB2B7B" w:rsidP="005E5055">
      <w:pPr>
        <w:jc w:val="center"/>
        <w:rPr>
          <w:sz w:val="28"/>
          <w:szCs w:val="28"/>
        </w:rPr>
      </w:pPr>
      <w:r w:rsidRPr="00531EC6">
        <w:rPr>
          <w:sz w:val="28"/>
          <w:szCs w:val="28"/>
        </w:rPr>
        <w:t>и защите их прав на территории Благодатского сельсовета</w:t>
      </w:r>
    </w:p>
    <w:p w:rsidR="005E5055" w:rsidRPr="00531EC6" w:rsidRDefault="005E5055" w:rsidP="005E5055">
      <w:pPr>
        <w:jc w:val="center"/>
        <w:rPr>
          <w:sz w:val="28"/>
          <w:szCs w:val="28"/>
        </w:rPr>
      </w:pPr>
    </w:p>
    <w:p w:rsidR="002F011F" w:rsidRPr="00531EC6" w:rsidRDefault="008B0520" w:rsidP="00973B91">
      <w:pPr>
        <w:ind w:firstLine="709"/>
        <w:jc w:val="both"/>
        <w:rPr>
          <w:sz w:val="28"/>
          <w:szCs w:val="28"/>
        </w:rPr>
      </w:pPr>
      <w:proofErr w:type="gramStart"/>
      <w:r w:rsidRPr="00531EC6">
        <w:rPr>
          <w:sz w:val="28"/>
          <w:szCs w:val="28"/>
        </w:rPr>
        <w:t xml:space="preserve">В соответствии </w:t>
      </w:r>
      <w:r w:rsidR="00FE7710" w:rsidRPr="00531EC6">
        <w:rPr>
          <w:sz w:val="28"/>
          <w:szCs w:val="28"/>
        </w:rPr>
        <w:t>с Федеральным З</w:t>
      </w:r>
      <w:r w:rsidRPr="00531EC6">
        <w:rPr>
          <w:sz w:val="28"/>
          <w:szCs w:val="28"/>
        </w:rPr>
        <w:t>аконом от 24 июня 1999 года № 120-ФЗ «Об основах системы профилактики безнадзорности и правонарушений несовершеннолетних</w:t>
      </w:r>
      <w:r w:rsidR="00FE7710" w:rsidRPr="00531EC6">
        <w:rPr>
          <w:sz w:val="28"/>
          <w:szCs w:val="28"/>
        </w:rPr>
        <w:t xml:space="preserve">», п. 30 ст.14 Федерального Закона </w:t>
      </w:r>
      <w:r w:rsidR="00172011" w:rsidRPr="00531EC6">
        <w:rPr>
          <w:sz w:val="28"/>
          <w:szCs w:val="28"/>
        </w:rPr>
        <w:t>от 06 октября 2003 года № 131-ФЗ «Об общих принципах организации местного самоуправления</w:t>
      </w:r>
      <w:r w:rsidR="00107E73" w:rsidRPr="00531EC6">
        <w:rPr>
          <w:sz w:val="28"/>
          <w:szCs w:val="28"/>
        </w:rPr>
        <w:t xml:space="preserve"> в Российской Федерации», ст. 26 Закона Новосибирской области от 12 мая 2003 года</w:t>
      </w:r>
      <w:r w:rsidR="00101EE3" w:rsidRPr="00531EC6">
        <w:rPr>
          <w:sz w:val="28"/>
          <w:szCs w:val="28"/>
        </w:rPr>
        <w:t xml:space="preserve"> № 111-ОЗ «О защите прав детей в Новосибирской области</w:t>
      </w:r>
      <w:r w:rsidR="004D0B9A" w:rsidRPr="00531EC6">
        <w:rPr>
          <w:sz w:val="28"/>
          <w:szCs w:val="28"/>
        </w:rPr>
        <w:t>» и в</w:t>
      </w:r>
      <w:proofErr w:type="gramEnd"/>
      <w:r w:rsidR="004D0B9A" w:rsidRPr="00531EC6">
        <w:rPr>
          <w:sz w:val="28"/>
          <w:szCs w:val="28"/>
        </w:rPr>
        <w:t xml:space="preserve"> связи с необходимостью совершенствования мер по защите прав и охраняемых законом интересов детей, предупреждения безнадзорности и правонарушений несовершеннолетних </w:t>
      </w:r>
      <w:r w:rsidR="00BB796A" w:rsidRPr="00531EC6">
        <w:rPr>
          <w:sz w:val="28"/>
          <w:szCs w:val="28"/>
        </w:rPr>
        <w:t>на территории Благодатского сельсовета Карасукского района Новосибирской области</w:t>
      </w:r>
      <w:r w:rsidR="00B61039" w:rsidRPr="00531EC6">
        <w:rPr>
          <w:sz w:val="28"/>
          <w:szCs w:val="28"/>
        </w:rPr>
        <w:t xml:space="preserve">, </w:t>
      </w:r>
      <w:r w:rsidR="002F011F" w:rsidRPr="00531EC6">
        <w:rPr>
          <w:sz w:val="28"/>
          <w:szCs w:val="28"/>
        </w:rPr>
        <w:t xml:space="preserve">Совет депутатов </w:t>
      </w:r>
      <w:proofErr w:type="spellStart"/>
      <w:r w:rsidR="002F011F" w:rsidRPr="00531EC6">
        <w:rPr>
          <w:sz w:val="28"/>
          <w:szCs w:val="28"/>
        </w:rPr>
        <w:t>Благодатского</w:t>
      </w:r>
      <w:proofErr w:type="spellEnd"/>
      <w:r w:rsidR="002F011F" w:rsidRPr="00531EC6">
        <w:rPr>
          <w:sz w:val="28"/>
          <w:szCs w:val="28"/>
        </w:rPr>
        <w:t xml:space="preserve"> сельсовета </w:t>
      </w:r>
      <w:r w:rsidR="00E33E91" w:rsidRPr="00531EC6">
        <w:rPr>
          <w:sz w:val="28"/>
          <w:szCs w:val="28"/>
        </w:rPr>
        <w:t>Карасукского района Новосибирской области</w:t>
      </w:r>
    </w:p>
    <w:p w:rsidR="002F011F" w:rsidRPr="00531EC6" w:rsidRDefault="00E33E91" w:rsidP="00E33E91">
      <w:pPr>
        <w:jc w:val="both"/>
        <w:rPr>
          <w:sz w:val="28"/>
          <w:szCs w:val="28"/>
        </w:rPr>
      </w:pPr>
      <w:r w:rsidRPr="00531EC6">
        <w:rPr>
          <w:sz w:val="28"/>
          <w:szCs w:val="28"/>
        </w:rPr>
        <w:t xml:space="preserve">          </w:t>
      </w:r>
      <w:r w:rsidR="002F011F" w:rsidRPr="00531EC6">
        <w:rPr>
          <w:sz w:val="28"/>
          <w:szCs w:val="28"/>
        </w:rPr>
        <w:t>РЕШИЛ:</w:t>
      </w:r>
    </w:p>
    <w:p w:rsidR="002B6F82" w:rsidRPr="00531EC6" w:rsidRDefault="00E33E91" w:rsidP="002B6F82">
      <w:pPr>
        <w:ind w:firstLine="709"/>
        <w:jc w:val="both"/>
        <w:rPr>
          <w:sz w:val="28"/>
          <w:szCs w:val="28"/>
        </w:rPr>
      </w:pPr>
      <w:r w:rsidRPr="00531EC6">
        <w:rPr>
          <w:sz w:val="28"/>
          <w:szCs w:val="28"/>
        </w:rPr>
        <w:t xml:space="preserve">  </w:t>
      </w:r>
      <w:r w:rsidR="00337EC7" w:rsidRPr="00531EC6">
        <w:rPr>
          <w:sz w:val="28"/>
          <w:szCs w:val="28"/>
        </w:rPr>
        <w:t xml:space="preserve">1. </w:t>
      </w:r>
      <w:r w:rsidR="002F011F" w:rsidRPr="00531EC6">
        <w:rPr>
          <w:sz w:val="28"/>
          <w:szCs w:val="28"/>
        </w:rPr>
        <w:t>Утвердить</w:t>
      </w:r>
      <w:r w:rsidR="002B6F82" w:rsidRPr="00531EC6">
        <w:rPr>
          <w:sz w:val="28"/>
          <w:szCs w:val="28"/>
        </w:rPr>
        <w:t xml:space="preserve"> Положение о</w:t>
      </w:r>
      <w:r w:rsidR="002F011F" w:rsidRPr="00531EC6">
        <w:rPr>
          <w:sz w:val="28"/>
          <w:szCs w:val="28"/>
        </w:rPr>
        <w:t xml:space="preserve"> </w:t>
      </w:r>
      <w:r w:rsidR="002B6F82" w:rsidRPr="00531EC6">
        <w:rPr>
          <w:sz w:val="28"/>
          <w:szCs w:val="28"/>
        </w:rPr>
        <w:t>комиссии по делам несовершеннолетних</w:t>
      </w:r>
    </w:p>
    <w:p w:rsidR="002B6F82" w:rsidRPr="00531EC6" w:rsidRDefault="002B6F82" w:rsidP="002B6F82">
      <w:pPr>
        <w:jc w:val="both"/>
        <w:rPr>
          <w:sz w:val="28"/>
          <w:szCs w:val="28"/>
        </w:rPr>
      </w:pPr>
      <w:r w:rsidRPr="00531EC6">
        <w:rPr>
          <w:sz w:val="28"/>
          <w:szCs w:val="28"/>
        </w:rPr>
        <w:t xml:space="preserve">и защите их прав на территории </w:t>
      </w:r>
      <w:proofErr w:type="spellStart"/>
      <w:r w:rsidRPr="00531EC6">
        <w:rPr>
          <w:sz w:val="28"/>
          <w:szCs w:val="28"/>
        </w:rPr>
        <w:t>Благодатского</w:t>
      </w:r>
      <w:proofErr w:type="spellEnd"/>
      <w:r w:rsidRPr="00531EC6">
        <w:rPr>
          <w:sz w:val="28"/>
          <w:szCs w:val="28"/>
        </w:rPr>
        <w:t xml:space="preserve"> сельсовета</w:t>
      </w:r>
      <w:r w:rsidR="00B61039" w:rsidRPr="00531EC6">
        <w:rPr>
          <w:sz w:val="28"/>
          <w:szCs w:val="28"/>
        </w:rPr>
        <w:t xml:space="preserve"> Карасукского района Новосибирской области (приложение).</w:t>
      </w:r>
    </w:p>
    <w:p w:rsidR="00337EC7" w:rsidRPr="00531EC6" w:rsidRDefault="002B6F82" w:rsidP="002B6F82">
      <w:pPr>
        <w:ind w:firstLine="851"/>
        <w:jc w:val="both"/>
        <w:rPr>
          <w:sz w:val="28"/>
          <w:szCs w:val="28"/>
        </w:rPr>
      </w:pPr>
      <w:r w:rsidRPr="00531EC6">
        <w:rPr>
          <w:sz w:val="28"/>
          <w:szCs w:val="28"/>
        </w:rPr>
        <w:t xml:space="preserve">2. Опубликовать </w:t>
      </w:r>
      <w:r w:rsidR="00B61039" w:rsidRPr="00531EC6">
        <w:rPr>
          <w:sz w:val="28"/>
          <w:szCs w:val="28"/>
        </w:rPr>
        <w:t xml:space="preserve">данное решение </w:t>
      </w:r>
      <w:r w:rsidR="00337EC7" w:rsidRPr="00531EC6">
        <w:rPr>
          <w:sz w:val="28"/>
          <w:szCs w:val="28"/>
        </w:rPr>
        <w:t>в</w:t>
      </w:r>
      <w:r w:rsidR="003B4466" w:rsidRPr="00531EC6">
        <w:rPr>
          <w:sz w:val="28"/>
          <w:szCs w:val="28"/>
        </w:rPr>
        <w:t xml:space="preserve"> газете «</w:t>
      </w:r>
      <w:r w:rsidR="00337EC7" w:rsidRPr="00531EC6">
        <w:rPr>
          <w:sz w:val="28"/>
          <w:szCs w:val="28"/>
        </w:rPr>
        <w:t>Вестник Благодатского сельсовета</w:t>
      </w:r>
      <w:r w:rsidR="003B4466" w:rsidRPr="00531EC6">
        <w:rPr>
          <w:sz w:val="28"/>
          <w:szCs w:val="28"/>
        </w:rPr>
        <w:t>»</w:t>
      </w:r>
      <w:r w:rsidR="00337EC7" w:rsidRPr="00531EC6">
        <w:rPr>
          <w:sz w:val="28"/>
          <w:szCs w:val="28"/>
        </w:rPr>
        <w:t>.</w:t>
      </w:r>
    </w:p>
    <w:p w:rsidR="00E33E91" w:rsidRPr="00531EC6" w:rsidRDefault="00E33E91" w:rsidP="002B6F82">
      <w:pPr>
        <w:ind w:firstLine="851"/>
        <w:jc w:val="both"/>
        <w:rPr>
          <w:sz w:val="28"/>
          <w:szCs w:val="28"/>
        </w:rPr>
      </w:pPr>
      <w:r w:rsidRPr="00531EC6">
        <w:rPr>
          <w:sz w:val="28"/>
          <w:szCs w:val="28"/>
        </w:rPr>
        <w:t xml:space="preserve">3. </w:t>
      </w:r>
      <w:proofErr w:type="gramStart"/>
      <w:r w:rsidRPr="00531EC6">
        <w:rPr>
          <w:sz w:val="28"/>
          <w:szCs w:val="28"/>
        </w:rPr>
        <w:t>Контроль за</w:t>
      </w:r>
      <w:proofErr w:type="gramEnd"/>
      <w:r w:rsidRPr="00531EC6">
        <w:rPr>
          <w:sz w:val="28"/>
          <w:szCs w:val="28"/>
        </w:rPr>
        <w:t xml:space="preserve"> исполнением настоящего решения возложить на </w:t>
      </w:r>
      <w:r w:rsidR="00B61039" w:rsidRPr="00531EC6">
        <w:rPr>
          <w:sz w:val="28"/>
          <w:szCs w:val="28"/>
        </w:rPr>
        <w:t>Г</w:t>
      </w:r>
      <w:r w:rsidRPr="00531EC6">
        <w:rPr>
          <w:sz w:val="28"/>
          <w:szCs w:val="28"/>
        </w:rPr>
        <w:t xml:space="preserve">лаву </w:t>
      </w:r>
      <w:proofErr w:type="spellStart"/>
      <w:r w:rsidRPr="00531EC6">
        <w:rPr>
          <w:sz w:val="28"/>
          <w:szCs w:val="28"/>
        </w:rPr>
        <w:t>Благодатского</w:t>
      </w:r>
      <w:proofErr w:type="spellEnd"/>
      <w:r w:rsidRPr="00531EC6">
        <w:rPr>
          <w:sz w:val="28"/>
          <w:szCs w:val="28"/>
        </w:rPr>
        <w:t xml:space="preserve"> сельсовета.</w:t>
      </w:r>
    </w:p>
    <w:p w:rsidR="00337EC7" w:rsidRPr="00531EC6" w:rsidRDefault="00337EC7" w:rsidP="00337EC7">
      <w:pPr>
        <w:ind w:firstLine="851"/>
        <w:jc w:val="both"/>
        <w:rPr>
          <w:sz w:val="28"/>
          <w:szCs w:val="28"/>
        </w:rPr>
      </w:pPr>
    </w:p>
    <w:p w:rsidR="00337EC7" w:rsidRPr="00531EC6" w:rsidRDefault="00337EC7" w:rsidP="00337EC7">
      <w:pPr>
        <w:ind w:firstLine="851"/>
        <w:jc w:val="both"/>
        <w:rPr>
          <w:sz w:val="28"/>
          <w:szCs w:val="28"/>
        </w:rPr>
      </w:pPr>
      <w:r w:rsidRPr="00531EC6">
        <w:rPr>
          <w:sz w:val="28"/>
          <w:szCs w:val="28"/>
        </w:rPr>
        <w:t xml:space="preserve">  </w:t>
      </w:r>
    </w:p>
    <w:p w:rsidR="002F011F" w:rsidRPr="00531EC6" w:rsidRDefault="002F011F" w:rsidP="007D6B37">
      <w:pPr>
        <w:jc w:val="both"/>
        <w:rPr>
          <w:sz w:val="28"/>
          <w:szCs w:val="28"/>
        </w:rPr>
      </w:pPr>
      <w:r w:rsidRPr="00531EC6">
        <w:rPr>
          <w:sz w:val="28"/>
          <w:szCs w:val="28"/>
        </w:rPr>
        <w:t xml:space="preserve"> </w:t>
      </w:r>
    </w:p>
    <w:p w:rsidR="003B4466" w:rsidRPr="00531EC6" w:rsidRDefault="00F34651" w:rsidP="00834862">
      <w:pPr>
        <w:jc w:val="both"/>
        <w:rPr>
          <w:sz w:val="28"/>
          <w:szCs w:val="28"/>
        </w:rPr>
      </w:pPr>
      <w:r w:rsidRPr="00531EC6">
        <w:rPr>
          <w:sz w:val="28"/>
          <w:szCs w:val="28"/>
        </w:rPr>
        <w:t>Глава Благодатского сельсовета</w:t>
      </w:r>
    </w:p>
    <w:p w:rsidR="003B4466" w:rsidRPr="00531EC6" w:rsidRDefault="003B4466" w:rsidP="00834862">
      <w:pPr>
        <w:jc w:val="both"/>
        <w:rPr>
          <w:sz w:val="28"/>
          <w:szCs w:val="28"/>
        </w:rPr>
      </w:pPr>
      <w:r w:rsidRPr="00531EC6">
        <w:rPr>
          <w:sz w:val="28"/>
          <w:szCs w:val="28"/>
        </w:rPr>
        <w:t>Карасукского района</w:t>
      </w:r>
    </w:p>
    <w:p w:rsidR="00834862" w:rsidRPr="00531EC6" w:rsidRDefault="003B4466" w:rsidP="00834862">
      <w:pPr>
        <w:jc w:val="both"/>
        <w:rPr>
          <w:sz w:val="28"/>
          <w:szCs w:val="28"/>
        </w:rPr>
      </w:pPr>
      <w:r w:rsidRPr="00531EC6">
        <w:rPr>
          <w:sz w:val="28"/>
          <w:szCs w:val="28"/>
        </w:rPr>
        <w:t xml:space="preserve">Новосибирской области </w:t>
      </w:r>
      <w:r w:rsidR="00F34651" w:rsidRPr="00531EC6">
        <w:rPr>
          <w:sz w:val="28"/>
          <w:szCs w:val="28"/>
        </w:rPr>
        <w:tab/>
      </w:r>
      <w:r w:rsidR="00F34651" w:rsidRPr="00531EC6">
        <w:rPr>
          <w:sz w:val="28"/>
          <w:szCs w:val="28"/>
        </w:rPr>
        <w:tab/>
      </w:r>
      <w:r w:rsidR="00F34651" w:rsidRPr="00531EC6">
        <w:rPr>
          <w:sz w:val="28"/>
          <w:szCs w:val="28"/>
        </w:rPr>
        <w:tab/>
      </w:r>
      <w:r w:rsidR="00F34651" w:rsidRPr="00531EC6">
        <w:rPr>
          <w:sz w:val="28"/>
          <w:szCs w:val="28"/>
        </w:rPr>
        <w:tab/>
      </w:r>
      <w:r w:rsidR="00F34651" w:rsidRPr="00531EC6">
        <w:rPr>
          <w:sz w:val="28"/>
          <w:szCs w:val="28"/>
        </w:rPr>
        <w:tab/>
      </w:r>
      <w:r w:rsidR="00F34651" w:rsidRPr="00531EC6">
        <w:rPr>
          <w:sz w:val="28"/>
          <w:szCs w:val="28"/>
        </w:rPr>
        <w:tab/>
      </w:r>
      <w:r w:rsidRPr="00531EC6">
        <w:rPr>
          <w:sz w:val="28"/>
          <w:szCs w:val="28"/>
        </w:rPr>
        <w:t xml:space="preserve">    </w:t>
      </w:r>
      <w:r w:rsidR="00CD78E1" w:rsidRPr="00531EC6">
        <w:rPr>
          <w:sz w:val="28"/>
          <w:szCs w:val="28"/>
        </w:rPr>
        <w:t xml:space="preserve"> </w:t>
      </w:r>
      <w:r w:rsidRPr="00531EC6">
        <w:rPr>
          <w:sz w:val="28"/>
          <w:szCs w:val="28"/>
        </w:rPr>
        <w:t xml:space="preserve"> </w:t>
      </w:r>
      <w:r w:rsidR="00F34651" w:rsidRPr="00531EC6">
        <w:rPr>
          <w:sz w:val="28"/>
          <w:szCs w:val="28"/>
        </w:rPr>
        <w:t>Л.И.</w:t>
      </w:r>
      <w:r w:rsidRPr="00531EC6">
        <w:rPr>
          <w:sz w:val="28"/>
          <w:szCs w:val="28"/>
        </w:rPr>
        <w:t xml:space="preserve"> </w:t>
      </w:r>
      <w:r w:rsidR="00F34651" w:rsidRPr="00531EC6">
        <w:rPr>
          <w:sz w:val="28"/>
          <w:szCs w:val="28"/>
        </w:rPr>
        <w:t xml:space="preserve">Мамаев </w:t>
      </w:r>
    </w:p>
    <w:p w:rsidR="00CD78E1" w:rsidRPr="00531EC6" w:rsidRDefault="00CD78E1" w:rsidP="00834862">
      <w:pPr>
        <w:jc w:val="both"/>
        <w:rPr>
          <w:sz w:val="28"/>
          <w:szCs w:val="28"/>
        </w:rPr>
      </w:pPr>
    </w:p>
    <w:p w:rsidR="00CD78E1" w:rsidRPr="00531EC6" w:rsidRDefault="00CD78E1" w:rsidP="00834862">
      <w:pPr>
        <w:jc w:val="both"/>
        <w:rPr>
          <w:sz w:val="28"/>
          <w:szCs w:val="28"/>
        </w:rPr>
      </w:pPr>
      <w:r w:rsidRPr="00531EC6">
        <w:rPr>
          <w:sz w:val="28"/>
          <w:szCs w:val="28"/>
        </w:rPr>
        <w:t>Председатель Совета депутатов</w:t>
      </w:r>
    </w:p>
    <w:p w:rsidR="00CD78E1" w:rsidRPr="00531EC6" w:rsidRDefault="00CD78E1" w:rsidP="00CD78E1">
      <w:pPr>
        <w:jc w:val="both"/>
        <w:rPr>
          <w:sz w:val="28"/>
          <w:szCs w:val="28"/>
        </w:rPr>
      </w:pPr>
      <w:r w:rsidRPr="00531EC6">
        <w:rPr>
          <w:sz w:val="28"/>
          <w:szCs w:val="28"/>
        </w:rPr>
        <w:t>Благодатского сельсовета</w:t>
      </w:r>
    </w:p>
    <w:p w:rsidR="00CD78E1" w:rsidRPr="00531EC6" w:rsidRDefault="00CD78E1" w:rsidP="00CD78E1">
      <w:pPr>
        <w:jc w:val="both"/>
        <w:rPr>
          <w:sz w:val="28"/>
          <w:szCs w:val="28"/>
        </w:rPr>
      </w:pPr>
      <w:r w:rsidRPr="00531EC6">
        <w:rPr>
          <w:sz w:val="28"/>
          <w:szCs w:val="28"/>
        </w:rPr>
        <w:t>Карасукского района</w:t>
      </w:r>
    </w:p>
    <w:p w:rsidR="00CD78E1" w:rsidRPr="00531EC6" w:rsidRDefault="00CD78E1" w:rsidP="00CD78E1">
      <w:pPr>
        <w:jc w:val="both"/>
        <w:rPr>
          <w:sz w:val="28"/>
          <w:szCs w:val="28"/>
        </w:rPr>
      </w:pPr>
      <w:r w:rsidRPr="00531EC6">
        <w:rPr>
          <w:sz w:val="28"/>
          <w:szCs w:val="28"/>
        </w:rPr>
        <w:t>Новосибирской области</w:t>
      </w:r>
      <w:r w:rsidRPr="00531EC6">
        <w:rPr>
          <w:sz w:val="28"/>
          <w:szCs w:val="28"/>
        </w:rPr>
        <w:tab/>
      </w:r>
      <w:r w:rsidRPr="00531EC6">
        <w:rPr>
          <w:sz w:val="28"/>
          <w:szCs w:val="28"/>
        </w:rPr>
        <w:tab/>
      </w:r>
      <w:r w:rsidRPr="00531EC6">
        <w:rPr>
          <w:sz w:val="28"/>
          <w:szCs w:val="28"/>
        </w:rPr>
        <w:tab/>
      </w:r>
      <w:r w:rsidRPr="00531EC6">
        <w:rPr>
          <w:sz w:val="28"/>
          <w:szCs w:val="28"/>
        </w:rPr>
        <w:tab/>
      </w:r>
      <w:r w:rsidRPr="00531EC6">
        <w:rPr>
          <w:sz w:val="28"/>
          <w:szCs w:val="28"/>
        </w:rPr>
        <w:tab/>
      </w:r>
      <w:r w:rsidRPr="00531EC6">
        <w:rPr>
          <w:sz w:val="28"/>
          <w:szCs w:val="28"/>
        </w:rPr>
        <w:tab/>
        <w:t xml:space="preserve">  С.И. </w:t>
      </w:r>
      <w:proofErr w:type="spellStart"/>
      <w:r w:rsidRPr="00531EC6">
        <w:rPr>
          <w:sz w:val="28"/>
          <w:szCs w:val="28"/>
        </w:rPr>
        <w:t>Сарапулова</w:t>
      </w:r>
      <w:proofErr w:type="spellEnd"/>
    </w:p>
    <w:p w:rsidR="00E7056E" w:rsidRPr="00531EC6" w:rsidRDefault="00E7056E" w:rsidP="00834862">
      <w:pPr>
        <w:jc w:val="both"/>
        <w:rPr>
          <w:sz w:val="28"/>
          <w:szCs w:val="28"/>
        </w:rPr>
      </w:pPr>
    </w:p>
    <w:p w:rsidR="00E7056E" w:rsidRPr="00531EC6" w:rsidRDefault="00E7056E" w:rsidP="00834862">
      <w:pPr>
        <w:jc w:val="both"/>
        <w:rPr>
          <w:sz w:val="28"/>
          <w:szCs w:val="28"/>
        </w:rPr>
      </w:pPr>
    </w:p>
    <w:p w:rsidR="00536BDD" w:rsidRPr="00531EC6" w:rsidRDefault="00536BDD" w:rsidP="00536BDD">
      <w:pPr>
        <w:ind w:firstLine="5670"/>
        <w:jc w:val="both"/>
        <w:rPr>
          <w:sz w:val="28"/>
          <w:szCs w:val="28"/>
        </w:rPr>
      </w:pPr>
      <w:r w:rsidRPr="00531EC6">
        <w:rPr>
          <w:sz w:val="28"/>
          <w:szCs w:val="28"/>
        </w:rPr>
        <w:lastRenderedPageBreak/>
        <w:t>УТВЕРЖДЕНО</w:t>
      </w:r>
    </w:p>
    <w:p w:rsidR="00536BDD" w:rsidRPr="00531EC6" w:rsidRDefault="00536BDD" w:rsidP="00536BDD">
      <w:pPr>
        <w:ind w:firstLine="5670"/>
        <w:jc w:val="both"/>
        <w:rPr>
          <w:sz w:val="28"/>
          <w:szCs w:val="28"/>
        </w:rPr>
      </w:pPr>
      <w:r w:rsidRPr="00531EC6">
        <w:rPr>
          <w:sz w:val="28"/>
          <w:szCs w:val="28"/>
        </w:rPr>
        <w:t xml:space="preserve">решением девятнадцатой </w:t>
      </w:r>
    </w:p>
    <w:p w:rsidR="00B61039" w:rsidRPr="00531EC6" w:rsidRDefault="00536BDD" w:rsidP="00536BDD">
      <w:pPr>
        <w:ind w:firstLine="5670"/>
        <w:jc w:val="both"/>
        <w:rPr>
          <w:sz w:val="28"/>
          <w:szCs w:val="28"/>
        </w:rPr>
      </w:pPr>
      <w:r w:rsidRPr="00531EC6">
        <w:rPr>
          <w:sz w:val="28"/>
          <w:szCs w:val="28"/>
        </w:rPr>
        <w:t>сессии Совета</w:t>
      </w:r>
      <w:r w:rsidR="00B61039" w:rsidRPr="00531EC6">
        <w:rPr>
          <w:sz w:val="28"/>
          <w:szCs w:val="28"/>
        </w:rPr>
        <w:t xml:space="preserve"> </w:t>
      </w:r>
      <w:r w:rsidRPr="00531EC6">
        <w:rPr>
          <w:sz w:val="28"/>
          <w:szCs w:val="28"/>
        </w:rPr>
        <w:t>депутатов</w:t>
      </w:r>
    </w:p>
    <w:p w:rsidR="00B61039" w:rsidRPr="00531EC6" w:rsidRDefault="00536BDD" w:rsidP="00536BDD">
      <w:pPr>
        <w:ind w:firstLine="5670"/>
        <w:jc w:val="both"/>
        <w:rPr>
          <w:sz w:val="28"/>
          <w:szCs w:val="28"/>
        </w:rPr>
      </w:pPr>
      <w:proofErr w:type="spellStart"/>
      <w:r w:rsidRPr="00531EC6">
        <w:rPr>
          <w:sz w:val="28"/>
          <w:szCs w:val="28"/>
        </w:rPr>
        <w:t>Благодатского</w:t>
      </w:r>
      <w:proofErr w:type="spellEnd"/>
      <w:r w:rsidRPr="00531EC6">
        <w:rPr>
          <w:sz w:val="28"/>
          <w:szCs w:val="28"/>
        </w:rPr>
        <w:t xml:space="preserve"> сельсовета</w:t>
      </w:r>
    </w:p>
    <w:p w:rsidR="00536BDD" w:rsidRPr="00531EC6" w:rsidRDefault="00536BDD" w:rsidP="00536BDD">
      <w:pPr>
        <w:ind w:firstLine="5670"/>
        <w:jc w:val="both"/>
        <w:rPr>
          <w:sz w:val="28"/>
          <w:szCs w:val="28"/>
        </w:rPr>
      </w:pPr>
      <w:r w:rsidRPr="00531EC6">
        <w:rPr>
          <w:sz w:val="28"/>
          <w:szCs w:val="28"/>
        </w:rPr>
        <w:t>четвертого созыва</w:t>
      </w:r>
    </w:p>
    <w:p w:rsidR="00536BDD" w:rsidRPr="00531EC6" w:rsidRDefault="00536BDD" w:rsidP="00536BDD">
      <w:pPr>
        <w:ind w:firstLine="5670"/>
        <w:jc w:val="both"/>
        <w:rPr>
          <w:sz w:val="28"/>
          <w:szCs w:val="28"/>
        </w:rPr>
      </w:pPr>
      <w:r w:rsidRPr="00531EC6">
        <w:rPr>
          <w:sz w:val="28"/>
          <w:szCs w:val="28"/>
        </w:rPr>
        <w:t>от 27.06.2013 года</w:t>
      </w:r>
      <w:r w:rsidR="00B61039" w:rsidRPr="00531EC6">
        <w:rPr>
          <w:sz w:val="28"/>
          <w:szCs w:val="28"/>
        </w:rPr>
        <w:t xml:space="preserve"> № 69</w:t>
      </w:r>
    </w:p>
    <w:p w:rsidR="00E7056E" w:rsidRPr="00531EC6" w:rsidRDefault="00E7056E" w:rsidP="00536BDD">
      <w:pPr>
        <w:jc w:val="right"/>
        <w:rPr>
          <w:sz w:val="28"/>
          <w:szCs w:val="28"/>
        </w:rPr>
      </w:pPr>
    </w:p>
    <w:p w:rsidR="00843016" w:rsidRPr="00531EC6" w:rsidRDefault="00843016" w:rsidP="00843016">
      <w:pPr>
        <w:pStyle w:val="11"/>
        <w:shd w:val="clear" w:color="auto" w:fill="auto"/>
        <w:tabs>
          <w:tab w:val="left" w:leader="underscore" w:pos="7116"/>
        </w:tabs>
        <w:spacing w:after="0"/>
        <w:ind w:left="1622" w:right="1503" w:firstLine="0"/>
        <w:contextualSpacing/>
        <w:jc w:val="center"/>
        <w:rPr>
          <w:rStyle w:val="10"/>
          <w:b/>
          <w:bCs/>
          <w:color w:val="000000"/>
          <w:spacing w:val="0"/>
        </w:rPr>
      </w:pPr>
      <w:bookmarkStart w:id="0" w:name="bookmark0"/>
      <w:r w:rsidRPr="00531EC6">
        <w:rPr>
          <w:rStyle w:val="10"/>
          <w:b/>
          <w:color w:val="000000"/>
          <w:spacing w:val="0"/>
        </w:rPr>
        <w:t>Положение</w:t>
      </w:r>
    </w:p>
    <w:p w:rsidR="00843016" w:rsidRPr="00531EC6" w:rsidRDefault="00843016" w:rsidP="00843016">
      <w:pPr>
        <w:pStyle w:val="11"/>
        <w:shd w:val="clear" w:color="auto" w:fill="auto"/>
        <w:tabs>
          <w:tab w:val="left" w:leader="underscore" w:pos="7116"/>
        </w:tabs>
        <w:spacing w:after="0"/>
        <w:ind w:left="1622" w:right="1503" w:firstLine="0"/>
        <w:contextualSpacing/>
        <w:jc w:val="center"/>
        <w:rPr>
          <w:rStyle w:val="10"/>
          <w:b/>
          <w:bCs/>
          <w:color w:val="000000"/>
          <w:spacing w:val="0"/>
        </w:rPr>
      </w:pPr>
      <w:r w:rsidRPr="00531EC6">
        <w:rPr>
          <w:rStyle w:val="10"/>
          <w:b/>
          <w:color w:val="000000"/>
          <w:spacing w:val="0"/>
        </w:rPr>
        <w:t>о комиссии по делам несовершеннолетних при администрации</w:t>
      </w:r>
      <w:bookmarkEnd w:id="0"/>
      <w:r w:rsidRPr="00531EC6">
        <w:rPr>
          <w:rStyle w:val="10"/>
          <w:b/>
          <w:bCs/>
          <w:color w:val="000000"/>
          <w:spacing w:val="0"/>
        </w:rPr>
        <w:t xml:space="preserve"> Благодатского </w:t>
      </w:r>
      <w:r w:rsidRPr="00531EC6">
        <w:rPr>
          <w:rStyle w:val="10"/>
          <w:b/>
          <w:color w:val="000000"/>
          <w:spacing w:val="0"/>
        </w:rPr>
        <w:t>сельсовета Карасукского района Новосибирской области</w:t>
      </w:r>
    </w:p>
    <w:p w:rsidR="00843016" w:rsidRPr="00531EC6" w:rsidRDefault="00843016" w:rsidP="00843016">
      <w:pPr>
        <w:pStyle w:val="11"/>
        <w:shd w:val="clear" w:color="auto" w:fill="auto"/>
        <w:tabs>
          <w:tab w:val="left" w:leader="underscore" w:pos="7116"/>
        </w:tabs>
        <w:spacing w:after="0"/>
        <w:ind w:left="1622" w:right="1503" w:firstLine="0"/>
        <w:contextualSpacing/>
        <w:jc w:val="both"/>
        <w:rPr>
          <w:spacing w:val="0"/>
        </w:rPr>
      </w:pPr>
    </w:p>
    <w:p w:rsidR="00843016" w:rsidRPr="00531EC6" w:rsidRDefault="00843016" w:rsidP="00843016">
      <w:pPr>
        <w:pStyle w:val="a5"/>
        <w:shd w:val="clear" w:color="auto" w:fill="auto"/>
        <w:spacing w:before="0"/>
        <w:ind w:left="40" w:right="40" w:firstLine="720"/>
        <w:rPr>
          <w:spacing w:val="0"/>
          <w:sz w:val="28"/>
          <w:szCs w:val="28"/>
        </w:rPr>
      </w:pPr>
      <w:proofErr w:type="gramStart"/>
      <w:r w:rsidRPr="00531EC6">
        <w:rPr>
          <w:rStyle w:val="12pt"/>
          <w:color w:val="000000"/>
          <w:spacing w:val="0"/>
          <w:sz w:val="28"/>
          <w:szCs w:val="28"/>
        </w:rPr>
        <w:t>Положение разработано</w:t>
      </w:r>
      <w:r w:rsidRPr="00531EC6">
        <w:rPr>
          <w:rStyle w:val="12pt"/>
          <w:color w:val="000000"/>
          <w:spacing w:val="0"/>
          <w:sz w:val="28"/>
          <w:szCs w:val="28"/>
          <w:vertAlign w:val="superscript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 xml:space="preserve"> соответствии с Федеральным Законом от 24 и</w:t>
      </w:r>
      <w:r w:rsidRPr="00531EC6">
        <w:rPr>
          <w:rStyle w:val="12pt1"/>
          <w:color w:val="000000"/>
          <w:spacing w:val="0"/>
          <w:sz w:val="28"/>
          <w:szCs w:val="28"/>
          <w:lang w:val="ru-RU"/>
        </w:rPr>
        <w:t xml:space="preserve">юня </w:t>
      </w:r>
      <w:r w:rsidRPr="00531EC6">
        <w:rPr>
          <w:rStyle w:val="12pt"/>
          <w:color w:val="000000"/>
          <w:spacing w:val="0"/>
          <w:sz w:val="28"/>
          <w:szCs w:val="28"/>
        </w:rPr>
        <w:t xml:space="preserve">1999 года № 120-ФЗ «Об основах системы профилактики безнадзорности </w:t>
      </w:r>
      <w:r w:rsidRPr="00531EC6">
        <w:rPr>
          <w:rStyle w:val="12pt1"/>
          <w:color w:val="000000"/>
          <w:spacing w:val="0"/>
          <w:sz w:val="28"/>
          <w:szCs w:val="28"/>
          <w:lang w:val="ru-RU"/>
        </w:rPr>
        <w:t xml:space="preserve">и </w:t>
      </w:r>
      <w:r w:rsidRPr="00531EC6">
        <w:rPr>
          <w:rStyle w:val="12pt"/>
          <w:color w:val="000000"/>
          <w:spacing w:val="0"/>
          <w:sz w:val="28"/>
          <w:szCs w:val="28"/>
        </w:rPr>
        <w:t>правонарушений несовершеннолетних», п.30 ст. 14 Федерального Закона от 06 октября 2003 года № 131-ФЗ «Об общих принципах организации местного самоуправления в Российской Федерации», ст.26 Закона Новосибирской области от 12 мая 2003 года № 111 -03 «О защите прав детей в Новосибирской области</w:t>
      </w:r>
      <w:proofErr w:type="gramEnd"/>
      <w:r w:rsidRPr="00531EC6">
        <w:rPr>
          <w:rStyle w:val="12pt"/>
          <w:color w:val="000000"/>
          <w:spacing w:val="0"/>
          <w:sz w:val="28"/>
          <w:szCs w:val="28"/>
        </w:rPr>
        <w:t xml:space="preserve"> и в связи с необходимостью совершенствования мер по защите прав и охраняемых</w:t>
      </w:r>
      <w:r w:rsidRPr="00531EC6">
        <w:rPr>
          <w:rStyle w:val="12pt1"/>
          <w:color w:val="000000"/>
          <w:spacing w:val="0"/>
          <w:sz w:val="28"/>
          <w:szCs w:val="28"/>
          <w:lang w:val="ru-RU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 xml:space="preserve">законом интересов детей, предупреждения безнадзорности и правонарушений несовершеннолетних на территории </w:t>
      </w:r>
      <w:proofErr w:type="spellStart"/>
      <w:r w:rsidR="00B61039" w:rsidRPr="00531EC6">
        <w:rPr>
          <w:rStyle w:val="12pt"/>
          <w:color w:val="000000"/>
          <w:spacing w:val="0"/>
          <w:sz w:val="28"/>
          <w:szCs w:val="28"/>
        </w:rPr>
        <w:t>Благодатского</w:t>
      </w:r>
      <w:proofErr w:type="spellEnd"/>
      <w:r w:rsidR="00B61039" w:rsidRPr="00531EC6">
        <w:rPr>
          <w:rStyle w:val="12pt"/>
          <w:color w:val="000000"/>
          <w:spacing w:val="0"/>
          <w:sz w:val="28"/>
          <w:szCs w:val="28"/>
        </w:rPr>
        <w:t xml:space="preserve"> сельсовета </w:t>
      </w:r>
      <w:r w:rsidRPr="00531EC6">
        <w:rPr>
          <w:rStyle w:val="12pt"/>
          <w:color w:val="000000"/>
          <w:spacing w:val="0"/>
          <w:sz w:val="28"/>
          <w:szCs w:val="28"/>
        </w:rPr>
        <w:t>Карасукского района Новосибирской области.</w:t>
      </w:r>
    </w:p>
    <w:p w:rsidR="00843016" w:rsidRPr="00531EC6" w:rsidRDefault="00843016" w:rsidP="00531EC6">
      <w:pPr>
        <w:pStyle w:val="21"/>
        <w:shd w:val="clear" w:color="auto" w:fill="auto"/>
        <w:spacing w:before="0" w:after="120"/>
        <w:ind w:left="3839"/>
        <w:rPr>
          <w:b w:val="0"/>
          <w:spacing w:val="0"/>
          <w:sz w:val="28"/>
          <w:szCs w:val="28"/>
        </w:rPr>
      </w:pPr>
      <w:bookmarkStart w:id="1" w:name="bookmark1"/>
      <w:r w:rsidRPr="00531EC6">
        <w:rPr>
          <w:rStyle w:val="20"/>
          <w:b/>
          <w:color w:val="000000"/>
          <w:spacing w:val="0"/>
          <w:sz w:val="28"/>
          <w:szCs w:val="28"/>
        </w:rPr>
        <w:t>1. Общие положения</w:t>
      </w:r>
      <w:bookmarkEnd w:id="1"/>
    </w:p>
    <w:p w:rsidR="00843016" w:rsidRPr="00531EC6" w:rsidRDefault="00843016" w:rsidP="00B61039">
      <w:pPr>
        <w:pStyle w:val="a5"/>
        <w:numPr>
          <w:ilvl w:val="0"/>
          <w:numId w:val="3"/>
        </w:numPr>
        <w:shd w:val="clear" w:color="auto" w:fill="auto"/>
        <w:tabs>
          <w:tab w:val="left" w:pos="597"/>
        </w:tabs>
        <w:spacing w:before="0" w:after="0"/>
        <w:ind w:left="40" w:right="40" w:firstLine="52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Комиссия по делам несовершеннолетних (далее - комиссия) является постоянно действующим коллегиальным органом при администрации Благодатского сельсовета Карасукского района Новосибирской области</w:t>
      </w:r>
      <w:r w:rsidR="00B61039" w:rsidRPr="00531EC6">
        <w:rPr>
          <w:rStyle w:val="12pt"/>
          <w:color w:val="000000"/>
          <w:spacing w:val="0"/>
          <w:sz w:val="28"/>
          <w:szCs w:val="28"/>
        </w:rPr>
        <w:t xml:space="preserve"> </w:t>
      </w:r>
      <w:r w:rsidR="00B61039" w:rsidRPr="00531EC6">
        <w:rPr>
          <w:rStyle w:val="12pt"/>
          <w:color w:val="FF0000"/>
          <w:spacing w:val="0"/>
          <w:sz w:val="28"/>
          <w:szCs w:val="28"/>
        </w:rPr>
        <w:t xml:space="preserve">(далее – администрации </w:t>
      </w:r>
      <w:proofErr w:type="spellStart"/>
      <w:r w:rsidR="00B61039" w:rsidRPr="00531EC6">
        <w:rPr>
          <w:rStyle w:val="12pt"/>
          <w:color w:val="FF0000"/>
          <w:spacing w:val="0"/>
          <w:sz w:val="28"/>
          <w:szCs w:val="28"/>
        </w:rPr>
        <w:t>Благодатского</w:t>
      </w:r>
      <w:proofErr w:type="spellEnd"/>
      <w:r w:rsidR="00B61039" w:rsidRPr="00531EC6">
        <w:rPr>
          <w:rStyle w:val="12pt"/>
          <w:color w:val="FF0000"/>
          <w:spacing w:val="0"/>
          <w:sz w:val="28"/>
          <w:szCs w:val="28"/>
        </w:rPr>
        <w:t xml:space="preserve"> сельсовета)</w:t>
      </w:r>
      <w:r w:rsidRPr="00531EC6">
        <w:rPr>
          <w:rStyle w:val="12pt"/>
          <w:color w:val="000000"/>
          <w:spacing w:val="0"/>
          <w:sz w:val="28"/>
          <w:szCs w:val="28"/>
        </w:rPr>
        <w:t>,</w:t>
      </w:r>
      <w:r w:rsidR="00B61039" w:rsidRPr="00531EC6">
        <w:rPr>
          <w:rStyle w:val="12pt"/>
          <w:color w:val="000000"/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>образованным для решения проблем профилактики</w:t>
      </w:r>
      <w:r w:rsidRPr="00531EC6">
        <w:rPr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 xml:space="preserve">безнадзорности и правонарушений несовершеннолетних, защите прав и законных интересов детей во всех сферах жизнедеятельности на территории </w:t>
      </w:r>
      <w:proofErr w:type="spellStart"/>
      <w:r w:rsidRPr="00531EC6">
        <w:rPr>
          <w:rStyle w:val="12pt"/>
          <w:color w:val="000000"/>
          <w:spacing w:val="0"/>
          <w:sz w:val="28"/>
          <w:szCs w:val="28"/>
        </w:rPr>
        <w:t>Благодатского</w:t>
      </w:r>
      <w:proofErr w:type="spellEnd"/>
      <w:r w:rsidRPr="00531EC6">
        <w:rPr>
          <w:rStyle w:val="12pt"/>
          <w:color w:val="000000"/>
          <w:spacing w:val="0"/>
          <w:sz w:val="28"/>
          <w:szCs w:val="28"/>
        </w:rPr>
        <w:t xml:space="preserve"> сельсовета.</w:t>
      </w:r>
    </w:p>
    <w:p w:rsidR="00843016" w:rsidRPr="00531EC6" w:rsidRDefault="00843016" w:rsidP="00843016">
      <w:pPr>
        <w:pStyle w:val="a5"/>
        <w:numPr>
          <w:ilvl w:val="0"/>
          <w:numId w:val="3"/>
        </w:numPr>
        <w:shd w:val="clear" w:color="auto" w:fill="auto"/>
        <w:tabs>
          <w:tab w:val="left" w:pos="597"/>
        </w:tabs>
        <w:spacing w:before="0" w:after="0"/>
        <w:ind w:left="40" w:right="40" w:firstLine="527"/>
        <w:rPr>
          <w:rStyle w:val="12pt"/>
          <w:color w:val="000000"/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Комиссия руководствуется в своей деятельности Конституцией Российской Федерации,</w:t>
      </w:r>
      <w:r w:rsidR="00B61039" w:rsidRPr="00531EC6">
        <w:rPr>
          <w:rStyle w:val="12pt"/>
          <w:color w:val="000000"/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>законодательством Российской Федерации и Новосибирской области, нормативными актами органов местного самоуправления.</w:t>
      </w:r>
    </w:p>
    <w:p w:rsidR="00B61039" w:rsidRPr="00531EC6" w:rsidRDefault="00B61039" w:rsidP="00B61039">
      <w:pPr>
        <w:pStyle w:val="a5"/>
        <w:shd w:val="clear" w:color="auto" w:fill="auto"/>
        <w:tabs>
          <w:tab w:val="left" w:pos="597"/>
        </w:tabs>
        <w:spacing w:before="0" w:after="0"/>
        <w:ind w:left="567" w:right="40"/>
        <w:rPr>
          <w:rStyle w:val="12pt"/>
          <w:color w:val="000000"/>
          <w:spacing w:val="0"/>
          <w:sz w:val="28"/>
          <w:szCs w:val="28"/>
        </w:rPr>
      </w:pPr>
    </w:p>
    <w:p w:rsidR="00843016" w:rsidRPr="00531EC6" w:rsidRDefault="00843016" w:rsidP="00531EC6">
      <w:pPr>
        <w:pStyle w:val="21"/>
        <w:shd w:val="clear" w:color="auto" w:fill="auto"/>
        <w:tabs>
          <w:tab w:val="left" w:pos="2830"/>
        </w:tabs>
        <w:spacing w:before="0" w:after="120"/>
        <w:ind w:left="2461"/>
        <w:jc w:val="both"/>
        <w:rPr>
          <w:b w:val="0"/>
          <w:spacing w:val="0"/>
          <w:sz w:val="28"/>
          <w:szCs w:val="28"/>
        </w:rPr>
      </w:pPr>
      <w:r w:rsidRPr="00531EC6">
        <w:rPr>
          <w:rStyle w:val="20"/>
          <w:b/>
          <w:color w:val="000000"/>
          <w:spacing w:val="0"/>
          <w:sz w:val="28"/>
          <w:szCs w:val="28"/>
        </w:rPr>
        <w:t>2.</w:t>
      </w:r>
      <w:r w:rsidRPr="00531EC6">
        <w:rPr>
          <w:rStyle w:val="20"/>
          <w:b/>
          <w:color w:val="000000"/>
          <w:spacing w:val="0"/>
          <w:sz w:val="28"/>
          <w:szCs w:val="28"/>
        </w:rPr>
        <w:tab/>
        <w:t>Основные задачи и функции комиссии</w:t>
      </w:r>
    </w:p>
    <w:p w:rsidR="00843016" w:rsidRPr="00531EC6" w:rsidRDefault="004C1C65" w:rsidP="004C1C65">
      <w:pPr>
        <w:pStyle w:val="a8"/>
        <w:shd w:val="clear" w:color="auto" w:fill="auto"/>
        <w:spacing w:line="322" w:lineRule="exact"/>
        <w:ind w:firstLine="567"/>
        <w:jc w:val="both"/>
        <w:rPr>
          <w:spacing w:val="0"/>
          <w:sz w:val="28"/>
          <w:szCs w:val="28"/>
        </w:rPr>
      </w:pPr>
      <w:r w:rsidRPr="00531EC6">
        <w:rPr>
          <w:rStyle w:val="12pt0"/>
          <w:spacing w:val="0"/>
          <w:sz w:val="28"/>
          <w:szCs w:val="28"/>
        </w:rPr>
        <w:t xml:space="preserve">2.1. </w:t>
      </w:r>
      <w:r w:rsidR="00843016" w:rsidRPr="00531EC6">
        <w:rPr>
          <w:rStyle w:val="12pt0"/>
          <w:spacing w:val="0"/>
          <w:sz w:val="28"/>
          <w:szCs w:val="28"/>
        </w:rPr>
        <w:t xml:space="preserve">Основной задачей деятельности комиссии является содействие Главе администрации </w:t>
      </w:r>
      <w:proofErr w:type="spellStart"/>
      <w:r w:rsidR="00843016" w:rsidRPr="00531EC6">
        <w:rPr>
          <w:rStyle w:val="12pt0"/>
          <w:spacing w:val="0"/>
          <w:sz w:val="28"/>
          <w:szCs w:val="28"/>
        </w:rPr>
        <w:t>Благодатского</w:t>
      </w:r>
      <w:proofErr w:type="spellEnd"/>
      <w:r w:rsidR="00843016" w:rsidRPr="00531EC6">
        <w:rPr>
          <w:rStyle w:val="12pt0"/>
          <w:spacing w:val="0"/>
          <w:sz w:val="28"/>
          <w:szCs w:val="28"/>
        </w:rPr>
        <w:t xml:space="preserve"> сельсовета</w:t>
      </w:r>
      <w:r w:rsidRPr="00531EC6">
        <w:rPr>
          <w:rStyle w:val="12pt0"/>
          <w:spacing w:val="0"/>
          <w:sz w:val="28"/>
          <w:szCs w:val="28"/>
        </w:rPr>
        <w:t xml:space="preserve"> в защите прав и законных</w:t>
      </w:r>
      <w:r w:rsidR="00843016" w:rsidRPr="00531EC6">
        <w:rPr>
          <w:rStyle w:val="12pt0"/>
          <w:spacing w:val="0"/>
          <w:sz w:val="28"/>
          <w:szCs w:val="28"/>
        </w:rPr>
        <w:t xml:space="preserve"> интересов детей,</w:t>
      </w:r>
      <w:r w:rsidR="00843016" w:rsidRPr="00531EC6">
        <w:rPr>
          <w:color w:val="000000"/>
          <w:spacing w:val="0"/>
          <w:sz w:val="28"/>
          <w:szCs w:val="28"/>
        </w:rPr>
        <w:t xml:space="preserve"> </w:t>
      </w:r>
      <w:r w:rsidR="00843016" w:rsidRPr="00531EC6">
        <w:rPr>
          <w:rStyle w:val="12pt0"/>
          <w:spacing w:val="0"/>
          <w:sz w:val="28"/>
          <w:szCs w:val="28"/>
        </w:rPr>
        <w:t>и правонарушений несовершеннолетних.</w:t>
      </w:r>
    </w:p>
    <w:p w:rsidR="00843016" w:rsidRPr="00531EC6" w:rsidRDefault="00843016" w:rsidP="00843016">
      <w:pPr>
        <w:pStyle w:val="a8"/>
        <w:numPr>
          <w:ilvl w:val="0"/>
          <w:numId w:val="4"/>
        </w:numPr>
        <w:shd w:val="clear" w:color="auto" w:fill="auto"/>
        <w:tabs>
          <w:tab w:val="left" w:pos="1045"/>
        </w:tabs>
        <w:spacing w:line="322" w:lineRule="exact"/>
        <w:ind w:left="560"/>
        <w:jc w:val="both"/>
        <w:rPr>
          <w:spacing w:val="0"/>
          <w:sz w:val="28"/>
          <w:szCs w:val="28"/>
        </w:rPr>
      </w:pPr>
      <w:r w:rsidRPr="00531EC6">
        <w:rPr>
          <w:rStyle w:val="12pt0"/>
          <w:spacing w:val="0"/>
          <w:sz w:val="28"/>
          <w:szCs w:val="28"/>
        </w:rPr>
        <w:t>Основными функциями деятельности комиссии являются:</w:t>
      </w:r>
    </w:p>
    <w:p w:rsidR="00843016" w:rsidRPr="00531EC6" w:rsidRDefault="00843016" w:rsidP="004C1C65">
      <w:pPr>
        <w:pStyle w:val="a8"/>
        <w:numPr>
          <w:ilvl w:val="0"/>
          <w:numId w:val="5"/>
        </w:numPr>
        <w:shd w:val="clear" w:color="auto" w:fill="auto"/>
        <w:tabs>
          <w:tab w:val="left" w:pos="733"/>
        </w:tabs>
        <w:spacing w:line="322" w:lineRule="exact"/>
        <w:ind w:firstLine="567"/>
        <w:jc w:val="both"/>
        <w:rPr>
          <w:spacing w:val="0"/>
          <w:sz w:val="28"/>
          <w:szCs w:val="28"/>
        </w:rPr>
      </w:pPr>
      <w:r w:rsidRPr="00531EC6">
        <w:rPr>
          <w:rStyle w:val="12pt0"/>
          <w:spacing w:val="0"/>
          <w:sz w:val="28"/>
          <w:szCs w:val="28"/>
        </w:rPr>
        <w:t xml:space="preserve">оказание помощи несовершеннолетним в защите и восстановлении их </w:t>
      </w:r>
      <w:r w:rsidRPr="00531EC6">
        <w:rPr>
          <w:rStyle w:val="12pt0"/>
          <w:spacing w:val="0"/>
          <w:sz w:val="28"/>
          <w:szCs w:val="28"/>
        </w:rPr>
        <w:lastRenderedPageBreak/>
        <w:t>прав</w:t>
      </w:r>
      <w:r w:rsidRPr="00531EC6">
        <w:rPr>
          <w:spacing w:val="0"/>
          <w:sz w:val="28"/>
          <w:szCs w:val="28"/>
        </w:rPr>
        <w:t xml:space="preserve"> </w:t>
      </w:r>
      <w:r w:rsidRPr="00531EC6">
        <w:rPr>
          <w:rStyle w:val="12pt0"/>
          <w:color w:val="000000"/>
          <w:spacing w:val="0"/>
          <w:sz w:val="28"/>
          <w:szCs w:val="28"/>
        </w:rPr>
        <w:t>и охраняемых законом интересов во всех сферах жизнедеятельности н</w:t>
      </w:r>
      <w:r w:rsidRPr="00531EC6">
        <w:rPr>
          <w:rStyle w:val="12pt0"/>
          <w:spacing w:val="0"/>
          <w:sz w:val="28"/>
          <w:szCs w:val="28"/>
        </w:rPr>
        <w:t>а</w:t>
      </w:r>
      <w:r w:rsidRPr="00531EC6">
        <w:rPr>
          <w:rStyle w:val="12pt0"/>
          <w:color w:val="000000"/>
          <w:spacing w:val="0"/>
          <w:sz w:val="28"/>
          <w:szCs w:val="28"/>
        </w:rPr>
        <w:t xml:space="preserve"> территории</w:t>
      </w:r>
      <w:r w:rsidRPr="00531EC6">
        <w:rPr>
          <w:rStyle w:val="12pt0"/>
          <w:spacing w:val="0"/>
          <w:sz w:val="28"/>
          <w:szCs w:val="28"/>
        </w:rPr>
        <w:t xml:space="preserve"> Благодатского сельсовета;</w:t>
      </w:r>
    </w:p>
    <w:p w:rsidR="00843016" w:rsidRPr="00531EC6" w:rsidRDefault="00843016" w:rsidP="00531EC6">
      <w:pPr>
        <w:pStyle w:val="a8"/>
        <w:numPr>
          <w:ilvl w:val="0"/>
          <w:numId w:val="5"/>
        </w:numPr>
        <w:shd w:val="clear" w:color="auto" w:fill="auto"/>
        <w:tabs>
          <w:tab w:val="left" w:pos="771"/>
        </w:tabs>
        <w:spacing w:line="322" w:lineRule="exact"/>
        <w:ind w:firstLine="567"/>
        <w:jc w:val="both"/>
        <w:rPr>
          <w:spacing w:val="0"/>
          <w:sz w:val="28"/>
          <w:szCs w:val="28"/>
        </w:rPr>
      </w:pPr>
      <w:r w:rsidRPr="00531EC6">
        <w:rPr>
          <w:rStyle w:val="12pt0"/>
          <w:spacing w:val="0"/>
          <w:sz w:val="28"/>
          <w:szCs w:val="28"/>
        </w:rPr>
        <w:t>взаимодействие с комиссией по делам несовершеннолетних и защите их</w:t>
      </w:r>
      <w:r w:rsidRPr="00531EC6">
        <w:rPr>
          <w:spacing w:val="0"/>
          <w:sz w:val="28"/>
          <w:szCs w:val="28"/>
        </w:rPr>
        <w:t xml:space="preserve"> </w:t>
      </w:r>
      <w:r w:rsidRPr="00531EC6">
        <w:rPr>
          <w:rStyle w:val="12pt0"/>
          <w:color w:val="000000"/>
          <w:spacing w:val="0"/>
          <w:sz w:val="28"/>
          <w:szCs w:val="28"/>
        </w:rPr>
        <w:t>прав</w:t>
      </w:r>
      <w:r w:rsidRPr="00531EC6">
        <w:rPr>
          <w:rStyle w:val="12pt0"/>
          <w:spacing w:val="0"/>
          <w:sz w:val="28"/>
          <w:szCs w:val="28"/>
        </w:rPr>
        <w:t xml:space="preserve"> </w:t>
      </w:r>
      <w:r w:rsidRPr="00531EC6">
        <w:rPr>
          <w:rStyle w:val="12pt0"/>
          <w:color w:val="FF0000"/>
          <w:spacing w:val="0"/>
          <w:sz w:val="28"/>
          <w:szCs w:val="28"/>
        </w:rPr>
        <w:t>Карасукского района</w:t>
      </w:r>
      <w:r w:rsidRPr="00531EC6">
        <w:rPr>
          <w:rStyle w:val="12pt0"/>
          <w:color w:val="000000"/>
          <w:spacing w:val="0"/>
          <w:sz w:val="28"/>
          <w:szCs w:val="28"/>
        </w:rPr>
        <w:t>, органами и учреждениям</w:t>
      </w:r>
      <w:r w:rsidRPr="00531EC6">
        <w:rPr>
          <w:rStyle w:val="12pt0"/>
          <w:spacing w:val="0"/>
          <w:sz w:val="28"/>
          <w:szCs w:val="28"/>
        </w:rPr>
        <w:t>и</w:t>
      </w:r>
      <w:r w:rsidRPr="00531EC6">
        <w:rPr>
          <w:rStyle w:val="12pt0"/>
          <w:color w:val="000000"/>
          <w:spacing w:val="0"/>
          <w:sz w:val="28"/>
          <w:szCs w:val="28"/>
        </w:rPr>
        <w:t xml:space="preserve"> системы профилактика безнадзорности и правонарушений</w:t>
      </w:r>
      <w:r w:rsidRPr="00531EC6">
        <w:rPr>
          <w:rStyle w:val="12pt0"/>
          <w:spacing w:val="0"/>
          <w:sz w:val="28"/>
          <w:szCs w:val="28"/>
        </w:rPr>
        <w:t xml:space="preserve"> Карасукского района в проведении</w:t>
      </w:r>
      <w:r w:rsidRPr="00531EC6">
        <w:rPr>
          <w:rStyle w:val="12pt0"/>
          <w:color w:val="000000"/>
          <w:spacing w:val="0"/>
          <w:sz w:val="28"/>
          <w:szCs w:val="28"/>
        </w:rPr>
        <w:t xml:space="preserve"> мероприятий по профилактике детской безн</w:t>
      </w:r>
      <w:r w:rsidRPr="00531EC6">
        <w:rPr>
          <w:rStyle w:val="12pt0"/>
          <w:spacing w:val="0"/>
          <w:sz w:val="28"/>
          <w:szCs w:val="28"/>
        </w:rPr>
        <w:t>адзорности и преступности, защите</w:t>
      </w:r>
      <w:r w:rsidRPr="00531EC6">
        <w:rPr>
          <w:rStyle w:val="12pt0"/>
          <w:color w:val="000000"/>
          <w:spacing w:val="0"/>
          <w:sz w:val="28"/>
          <w:szCs w:val="28"/>
        </w:rPr>
        <w:t xml:space="preserve"> прав и законных</w:t>
      </w:r>
      <w:r w:rsidRPr="00531EC6">
        <w:rPr>
          <w:rStyle w:val="12pt0"/>
          <w:spacing w:val="0"/>
          <w:sz w:val="28"/>
          <w:szCs w:val="28"/>
        </w:rPr>
        <w:t xml:space="preserve"> интересов несовершеннолетних;</w:t>
      </w:r>
      <w:r w:rsidRPr="00531EC6">
        <w:rPr>
          <w:rStyle w:val="12pt0"/>
          <w:spacing w:val="0"/>
          <w:sz w:val="28"/>
          <w:szCs w:val="28"/>
        </w:rPr>
        <w:tab/>
      </w:r>
    </w:p>
    <w:p w:rsidR="00843016" w:rsidRPr="00531EC6" w:rsidRDefault="00843016" w:rsidP="00531EC6">
      <w:pPr>
        <w:pStyle w:val="a8"/>
        <w:numPr>
          <w:ilvl w:val="0"/>
          <w:numId w:val="5"/>
        </w:numPr>
        <w:shd w:val="clear" w:color="auto" w:fill="auto"/>
        <w:tabs>
          <w:tab w:val="left" w:pos="810"/>
        </w:tabs>
        <w:spacing w:line="322" w:lineRule="exact"/>
        <w:ind w:firstLine="567"/>
        <w:jc w:val="both"/>
        <w:rPr>
          <w:spacing w:val="0"/>
          <w:sz w:val="28"/>
          <w:szCs w:val="28"/>
        </w:rPr>
      </w:pPr>
      <w:r w:rsidRPr="00531EC6">
        <w:rPr>
          <w:rStyle w:val="12pt0"/>
          <w:spacing w:val="0"/>
          <w:sz w:val="28"/>
          <w:szCs w:val="28"/>
        </w:rPr>
        <w:t>осуществление сбора необходимой информации и формирование банка</w:t>
      </w:r>
      <w:r w:rsidRPr="00531EC6">
        <w:rPr>
          <w:spacing w:val="0"/>
          <w:sz w:val="28"/>
          <w:szCs w:val="28"/>
        </w:rPr>
        <w:t xml:space="preserve"> </w:t>
      </w:r>
      <w:r w:rsidRPr="00531EC6">
        <w:rPr>
          <w:rStyle w:val="12pt0"/>
          <w:color w:val="000000"/>
          <w:spacing w:val="0"/>
          <w:sz w:val="28"/>
          <w:szCs w:val="28"/>
        </w:rPr>
        <w:t>данных о состоянии профилактической работы, проводимой в отношени</w:t>
      </w:r>
      <w:r w:rsidRPr="00531EC6">
        <w:rPr>
          <w:rStyle w:val="12pt0"/>
          <w:spacing w:val="0"/>
          <w:sz w:val="28"/>
          <w:szCs w:val="28"/>
        </w:rPr>
        <w:t>и</w:t>
      </w:r>
      <w:r w:rsidRPr="00531EC6">
        <w:rPr>
          <w:rStyle w:val="12pt0"/>
          <w:color w:val="000000"/>
          <w:spacing w:val="0"/>
          <w:sz w:val="28"/>
          <w:szCs w:val="28"/>
        </w:rPr>
        <w:t xml:space="preserve"> несовершеннолетних на территории</w:t>
      </w:r>
      <w:r w:rsidRPr="00531EC6">
        <w:rPr>
          <w:rStyle w:val="12pt0"/>
          <w:spacing w:val="0"/>
          <w:sz w:val="28"/>
          <w:szCs w:val="28"/>
        </w:rPr>
        <w:t xml:space="preserve"> Благодатского сельсовета</w:t>
      </w:r>
      <w:r w:rsidRPr="00531EC6">
        <w:rPr>
          <w:rStyle w:val="12pt0"/>
          <w:color w:val="000000"/>
          <w:spacing w:val="0"/>
          <w:sz w:val="28"/>
          <w:szCs w:val="28"/>
        </w:rPr>
        <w:t>;</w:t>
      </w:r>
    </w:p>
    <w:p w:rsidR="00843016" w:rsidRPr="00531EC6" w:rsidRDefault="00843016" w:rsidP="00531EC6">
      <w:pPr>
        <w:pStyle w:val="a8"/>
        <w:numPr>
          <w:ilvl w:val="0"/>
          <w:numId w:val="5"/>
        </w:numPr>
        <w:shd w:val="clear" w:color="auto" w:fill="auto"/>
        <w:tabs>
          <w:tab w:val="left" w:pos="867"/>
        </w:tabs>
        <w:spacing w:line="331" w:lineRule="exact"/>
        <w:ind w:firstLine="567"/>
        <w:jc w:val="both"/>
        <w:rPr>
          <w:spacing w:val="0"/>
          <w:sz w:val="28"/>
          <w:szCs w:val="28"/>
        </w:rPr>
      </w:pPr>
      <w:r w:rsidRPr="00531EC6">
        <w:rPr>
          <w:rStyle w:val="12pt0"/>
          <w:spacing w:val="0"/>
          <w:sz w:val="28"/>
          <w:szCs w:val="28"/>
        </w:rPr>
        <w:t>проведение анализа деятельности в профилактике безнадзорности и правонарушений несовершеннолетних на территории Благодатского сельсовета;</w:t>
      </w:r>
    </w:p>
    <w:p w:rsidR="00843016" w:rsidRPr="00531EC6" w:rsidRDefault="00843016" w:rsidP="00531EC6">
      <w:pPr>
        <w:pStyle w:val="a5"/>
        <w:shd w:val="clear" w:color="auto" w:fill="auto"/>
        <w:tabs>
          <w:tab w:val="left" w:leader="underscore" w:pos="8097"/>
        </w:tabs>
        <w:spacing w:before="0" w:after="0" w:line="312" w:lineRule="exact"/>
        <w:ind w:left="40" w:right="60" w:firstLine="580"/>
        <w:rPr>
          <w:rStyle w:val="12pt"/>
          <w:color w:val="000000"/>
          <w:spacing w:val="0"/>
          <w:sz w:val="28"/>
          <w:szCs w:val="28"/>
        </w:rPr>
      </w:pPr>
      <w:r w:rsidRPr="00531EC6">
        <w:rPr>
          <w:rStyle w:val="12pt0"/>
          <w:spacing w:val="0"/>
          <w:sz w:val="28"/>
          <w:szCs w:val="28"/>
        </w:rPr>
        <w:t>-</w:t>
      </w:r>
      <w:r w:rsidR="00531EC6" w:rsidRPr="00531EC6">
        <w:rPr>
          <w:rStyle w:val="12pt0"/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>выявление и устранение причин и условий, способствующих безнадзорности</w:t>
      </w:r>
      <w:r w:rsidRPr="00531EC6">
        <w:rPr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 xml:space="preserve">и правонарушениям несовершеннолетних на территории </w:t>
      </w:r>
    </w:p>
    <w:p w:rsidR="00843016" w:rsidRPr="00531EC6" w:rsidRDefault="00843016" w:rsidP="00531EC6">
      <w:pPr>
        <w:pStyle w:val="a5"/>
        <w:shd w:val="clear" w:color="auto" w:fill="auto"/>
        <w:tabs>
          <w:tab w:val="left" w:leader="underscore" w:pos="8097"/>
        </w:tabs>
        <w:spacing w:before="0" w:after="0" w:line="312" w:lineRule="exact"/>
        <w:ind w:right="60"/>
        <w:rPr>
          <w:rStyle w:val="12pt"/>
          <w:color w:val="000000"/>
          <w:spacing w:val="0"/>
          <w:sz w:val="28"/>
          <w:szCs w:val="28"/>
        </w:rPr>
      </w:pPr>
      <w:proofErr w:type="spellStart"/>
      <w:r w:rsidRPr="00531EC6">
        <w:rPr>
          <w:rStyle w:val="12pt"/>
          <w:color w:val="000000"/>
          <w:spacing w:val="0"/>
          <w:sz w:val="28"/>
          <w:szCs w:val="28"/>
        </w:rPr>
        <w:t>Благодатского</w:t>
      </w:r>
      <w:proofErr w:type="spellEnd"/>
      <w:r w:rsidRPr="00531EC6">
        <w:rPr>
          <w:rStyle w:val="12pt"/>
          <w:color w:val="000000"/>
          <w:spacing w:val="0"/>
          <w:sz w:val="28"/>
          <w:szCs w:val="28"/>
        </w:rPr>
        <w:t xml:space="preserve"> сельсовета.</w:t>
      </w:r>
    </w:p>
    <w:p w:rsidR="00531EC6" w:rsidRPr="00531EC6" w:rsidRDefault="00531EC6" w:rsidP="00531EC6">
      <w:pPr>
        <w:pStyle w:val="a5"/>
        <w:shd w:val="clear" w:color="auto" w:fill="auto"/>
        <w:tabs>
          <w:tab w:val="left" w:leader="underscore" w:pos="8097"/>
        </w:tabs>
        <w:spacing w:before="0" w:after="0" w:line="312" w:lineRule="exact"/>
        <w:ind w:right="60"/>
        <w:rPr>
          <w:spacing w:val="0"/>
          <w:sz w:val="28"/>
          <w:szCs w:val="28"/>
        </w:rPr>
      </w:pPr>
    </w:p>
    <w:p w:rsidR="00843016" w:rsidRPr="00531EC6" w:rsidRDefault="00843016" w:rsidP="00531EC6">
      <w:pPr>
        <w:pStyle w:val="23"/>
        <w:numPr>
          <w:ilvl w:val="0"/>
          <w:numId w:val="6"/>
        </w:numPr>
        <w:shd w:val="clear" w:color="auto" w:fill="auto"/>
        <w:tabs>
          <w:tab w:val="left" w:pos="4123"/>
        </w:tabs>
        <w:spacing w:before="0" w:after="120" w:line="240" w:lineRule="exact"/>
        <w:ind w:left="3839" w:right="658"/>
        <w:rPr>
          <w:rStyle w:val="20"/>
          <w:b/>
          <w:color w:val="000000"/>
          <w:spacing w:val="0"/>
          <w:sz w:val="28"/>
          <w:szCs w:val="28"/>
        </w:rPr>
      </w:pPr>
      <w:r w:rsidRPr="00531EC6">
        <w:rPr>
          <w:rStyle w:val="20"/>
          <w:b/>
          <w:color w:val="000000"/>
          <w:spacing w:val="0"/>
          <w:sz w:val="28"/>
          <w:szCs w:val="28"/>
        </w:rPr>
        <w:t>Права комиссии</w:t>
      </w:r>
    </w:p>
    <w:p w:rsidR="00843016" w:rsidRPr="00531EC6" w:rsidRDefault="00843016" w:rsidP="00531EC6">
      <w:pPr>
        <w:pStyle w:val="a5"/>
        <w:numPr>
          <w:ilvl w:val="1"/>
          <w:numId w:val="6"/>
        </w:numPr>
        <w:shd w:val="clear" w:color="auto" w:fill="auto"/>
        <w:tabs>
          <w:tab w:val="left" w:pos="592"/>
        </w:tabs>
        <w:spacing w:before="0" w:after="1" w:line="240" w:lineRule="exact"/>
        <w:ind w:left="40" w:firstLine="52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Комиссия имеет право: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813"/>
        </w:tabs>
        <w:spacing w:before="0" w:after="0"/>
        <w:ind w:left="40" w:firstLine="58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запрашивать и получать в установленном порядке сведения и информацию от органов местного самоуправления, органов и учреждений системы профилактики безнадзорности и правонарушений несовершеннолетних, иных организаций и учреждений;</w:t>
      </w:r>
    </w:p>
    <w:p w:rsidR="00843016" w:rsidRPr="00531EC6" w:rsidRDefault="00843016" w:rsidP="00843016">
      <w:pPr>
        <w:pStyle w:val="a5"/>
        <w:shd w:val="clear" w:color="auto" w:fill="auto"/>
        <w:spacing w:before="0" w:after="0"/>
        <w:ind w:left="40" w:firstLine="52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- привлекать для участия в работе комиссии должностных лиц органов местного самоуправления и других заинтересованных лиц;</w:t>
      </w:r>
    </w:p>
    <w:p w:rsidR="00843016" w:rsidRPr="00531EC6" w:rsidRDefault="00843016" w:rsidP="00843016">
      <w:pPr>
        <w:pStyle w:val="a5"/>
        <w:shd w:val="clear" w:color="auto" w:fill="auto"/>
        <w:spacing w:before="0" w:after="0"/>
        <w:ind w:left="40" w:firstLine="527"/>
        <w:rPr>
          <w:rStyle w:val="12pt"/>
          <w:color w:val="000000"/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- вносить представления в органы и учреждения системы профилактики</w:t>
      </w:r>
      <w:r w:rsidRPr="00531EC6">
        <w:rPr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>безнадзорности и правонарушений несовершеннолетних, иные организации и учреждения по вопросам, касающимся прав и охраняемых законом интересов несовершеннолетних;</w:t>
      </w:r>
    </w:p>
    <w:p w:rsidR="00843016" w:rsidRPr="00531EC6" w:rsidRDefault="00843016" w:rsidP="00531EC6">
      <w:pPr>
        <w:pStyle w:val="a5"/>
        <w:shd w:val="clear" w:color="auto" w:fill="auto"/>
        <w:spacing w:before="0" w:after="0"/>
        <w:ind w:firstLine="56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- заслушивать на заседаниях комиссии сообщения должностных лиц</w:t>
      </w:r>
      <w:r w:rsidR="00531EC6">
        <w:rPr>
          <w:rStyle w:val="12pt"/>
          <w:color w:val="000000"/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>органов и учреждений системы профилактики безнадзорности и правонарушений</w:t>
      </w:r>
      <w:r w:rsidRPr="00531EC6">
        <w:rPr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 xml:space="preserve">несовершеннолетних, находящихся на территории </w:t>
      </w:r>
      <w:proofErr w:type="spellStart"/>
      <w:r w:rsidRPr="00531EC6">
        <w:rPr>
          <w:rStyle w:val="12pt"/>
          <w:color w:val="000000"/>
          <w:spacing w:val="0"/>
          <w:sz w:val="28"/>
          <w:szCs w:val="28"/>
        </w:rPr>
        <w:t>Благодатского</w:t>
      </w:r>
      <w:proofErr w:type="spellEnd"/>
      <w:r w:rsidRPr="00531EC6">
        <w:rPr>
          <w:rStyle w:val="12pt"/>
          <w:color w:val="000000"/>
          <w:spacing w:val="0"/>
          <w:sz w:val="28"/>
          <w:szCs w:val="28"/>
        </w:rPr>
        <w:t xml:space="preserve"> сельсовета, по вопросам</w:t>
      </w:r>
      <w:r w:rsidRPr="00531EC6">
        <w:rPr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>профилактики детской преступности и безнадзорности, защите прав</w:t>
      </w:r>
      <w:r w:rsidR="00911D9B">
        <w:rPr>
          <w:rStyle w:val="12pt"/>
          <w:color w:val="000000"/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>несовершеннолетних;</w:t>
      </w:r>
      <w:r w:rsidR="00911D9B">
        <w:rPr>
          <w:rStyle w:val="12pt"/>
          <w:color w:val="000000"/>
          <w:spacing w:val="0"/>
          <w:sz w:val="28"/>
          <w:szCs w:val="28"/>
        </w:rPr>
        <w:t xml:space="preserve"> </w:t>
      </w:r>
    </w:p>
    <w:p w:rsidR="00843016" w:rsidRPr="00531EC6" w:rsidRDefault="00843016" w:rsidP="00843016">
      <w:pPr>
        <w:pStyle w:val="a5"/>
        <w:shd w:val="clear" w:color="auto" w:fill="auto"/>
        <w:spacing w:before="0" w:after="0"/>
        <w:ind w:left="40" w:right="60" w:firstLine="527"/>
        <w:rPr>
          <w:rStyle w:val="12pt"/>
          <w:color w:val="000000"/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- вносить предложения в органы местного самоуправления, органы и учреждения системы профилактики безнадзорности правонарушений</w:t>
      </w:r>
      <w:r w:rsidR="00911D9B">
        <w:rPr>
          <w:rStyle w:val="12pt"/>
          <w:color w:val="000000"/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 xml:space="preserve">несовершеннолетних  </w:t>
      </w:r>
      <w:proofErr w:type="spellStart"/>
      <w:r w:rsidRPr="00531EC6">
        <w:rPr>
          <w:rStyle w:val="12pt"/>
          <w:color w:val="000000"/>
          <w:spacing w:val="0"/>
          <w:sz w:val="28"/>
          <w:szCs w:val="28"/>
        </w:rPr>
        <w:t>Благодатского</w:t>
      </w:r>
      <w:proofErr w:type="spellEnd"/>
      <w:r w:rsidRPr="00531EC6">
        <w:rPr>
          <w:rStyle w:val="12pt"/>
          <w:color w:val="000000"/>
          <w:spacing w:val="0"/>
          <w:sz w:val="28"/>
          <w:szCs w:val="28"/>
        </w:rPr>
        <w:t xml:space="preserve"> сельсовета по вопросам защиты прав и законных интересов детей, профилактике безнадзорности и правонарушений</w:t>
      </w:r>
      <w:r w:rsidRPr="00531EC6">
        <w:rPr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>несовершеннолетних;</w:t>
      </w:r>
    </w:p>
    <w:p w:rsidR="00843016" w:rsidRPr="00531EC6" w:rsidRDefault="00843016" w:rsidP="00843016">
      <w:pPr>
        <w:pStyle w:val="a5"/>
        <w:shd w:val="clear" w:color="auto" w:fill="auto"/>
        <w:spacing w:before="0" w:after="0"/>
        <w:ind w:left="40" w:right="60" w:firstLine="527"/>
        <w:rPr>
          <w:rStyle w:val="12pt"/>
          <w:color w:val="000000"/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- рассматривать на своих заседаниях вопросы, связанные с защитой, восстановлением прав и законных интересов несовершеннолетних, с выявлением причин и условий, способствующих детской безнадзорности и правонарушениям;</w:t>
      </w:r>
    </w:p>
    <w:p w:rsidR="00843016" w:rsidRPr="00531EC6" w:rsidRDefault="00843016" w:rsidP="00843016">
      <w:pPr>
        <w:pStyle w:val="a5"/>
        <w:shd w:val="clear" w:color="auto" w:fill="auto"/>
        <w:spacing w:before="0" w:after="0"/>
        <w:ind w:left="40" w:right="60" w:firstLine="52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 xml:space="preserve">- принимать в пределах своей компетенции решения, которые носят рекомендательный характер для исполнения органами местного </w:t>
      </w:r>
      <w:r w:rsidRPr="00531EC6">
        <w:rPr>
          <w:rStyle w:val="12pt"/>
          <w:color w:val="000000"/>
          <w:spacing w:val="0"/>
          <w:sz w:val="28"/>
          <w:szCs w:val="28"/>
        </w:rPr>
        <w:lastRenderedPageBreak/>
        <w:t>самоуправления, органами и учреждениями системы профилактики безнадзорности и правонарушений, гражданами на территории Благодатского сельсовета.</w:t>
      </w:r>
    </w:p>
    <w:p w:rsidR="00843016" w:rsidRPr="00531EC6" w:rsidRDefault="00843016" w:rsidP="00843016">
      <w:pPr>
        <w:pStyle w:val="a5"/>
        <w:shd w:val="clear" w:color="auto" w:fill="auto"/>
        <w:spacing w:before="0" w:after="0"/>
        <w:ind w:firstLine="56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 xml:space="preserve">3.2. </w:t>
      </w:r>
      <w:r w:rsidRPr="00531EC6">
        <w:rPr>
          <w:rStyle w:val="12pt0"/>
          <w:spacing w:val="0"/>
          <w:sz w:val="28"/>
          <w:szCs w:val="28"/>
        </w:rPr>
        <w:t>Члены комиссии имеют право:</w:t>
      </w:r>
    </w:p>
    <w:p w:rsidR="00843016" w:rsidRPr="00531EC6" w:rsidRDefault="00843016" w:rsidP="00911D9B">
      <w:pPr>
        <w:pStyle w:val="a8"/>
        <w:numPr>
          <w:ilvl w:val="0"/>
          <w:numId w:val="8"/>
        </w:numPr>
        <w:shd w:val="clear" w:color="auto" w:fill="auto"/>
        <w:tabs>
          <w:tab w:val="left" w:pos="771"/>
        </w:tabs>
        <w:spacing w:line="312" w:lineRule="exact"/>
        <w:ind w:right="100" w:firstLine="567"/>
        <w:jc w:val="both"/>
        <w:rPr>
          <w:spacing w:val="0"/>
          <w:sz w:val="28"/>
          <w:szCs w:val="28"/>
        </w:rPr>
      </w:pPr>
      <w:r w:rsidRPr="00531EC6">
        <w:rPr>
          <w:rStyle w:val="12pt0"/>
          <w:spacing w:val="0"/>
          <w:sz w:val="28"/>
          <w:szCs w:val="28"/>
        </w:rPr>
        <w:t>участвовать в мероприятиях по выявлению несовершеннолетних и семей, проживающих в социально опасном положении;</w:t>
      </w:r>
    </w:p>
    <w:p w:rsidR="00843016" w:rsidRPr="00531EC6" w:rsidRDefault="00843016" w:rsidP="00911D9B">
      <w:pPr>
        <w:pStyle w:val="a8"/>
        <w:shd w:val="clear" w:color="auto" w:fill="auto"/>
        <w:spacing w:after="289" w:line="312" w:lineRule="exact"/>
        <w:ind w:right="100" w:firstLine="567"/>
        <w:jc w:val="both"/>
        <w:rPr>
          <w:spacing w:val="0"/>
          <w:sz w:val="28"/>
          <w:szCs w:val="28"/>
        </w:rPr>
      </w:pPr>
      <w:r w:rsidRPr="00531EC6">
        <w:rPr>
          <w:rStyle w:val="12pt0"/>
          <w:spacing w:val="0"/>
          <w:sz w:val="28"/>
          <w:szCs w:val="28"/>
        </w:rPr>
        <w:t>- проводить индивидуально</w:t>
      </w:r>
      <w:r w:rsidR="00911D9B">
        <w:rPr>
          <w:rStyle w:val="12pt0"/>
          <w:spacing w:val="0"/>
          <w:sz w:val="28"/>
          <w:szCs w:val="28"/>
        </w:rPr>
        <w:t xml:space="preserve"> </w:t>
      </w:r>
      <w:r w:rsidRPr="00531EC6">
        <w:rPr>
          <w:rStyle w:val="12pt0"/>
          <w:spacing w:val="0"/>
          <w:sz w:val="28"/>
          <w:szCs w:val="28"/>
        </w:rPr>
        <w:t>-</w:t>
      </w:r>
      <w:r w:rsidR="00911D9B">
        <w:rPr>
          <w:rStyle w:val="12pt0"/>
          <w:spacing w:val="0"/>
          <w:sz w:val="28"/>
          <w:szCs w:val="28"/>
        </w:rPr>
        <w:t xml:space="preserve"> </w:t>
      </w:r>
      <w:r w:rsidRPr="00531EC6">
        <w:rPr>
          <w:rStyle w:val="12pt0"/>
          <w:spacing w:val="0"/>
          <w:sz w:val="28"/>
          <w:szCs w:val="28"/>
        </w:rPr>
        <w:t xml:space="preserve">профилактическую работу с несовершеннолетними с асоциальным поведением и родителями, не занимающимися надлежащим воспитанием и содержанием своих детей. </w:t>
      </w:r>
    </w:p>
    <w:p w:rsidR="00843016" w:rsidRPr="00531EC6" w:rsidRDefault="00843016" w:rsidP="00911D9B">
      <w:pPr>
        <w:pStyle w:val="25"/>
        <w:shd w:val="clear" w:color="auto" w:fill="auto"/>
        <w:tabs>
          <w:tab w:val="right" w:pos="9251"/>
        </w:tabs>
        <w:spacing w:before="0" w:after="120"/>
        <w:ind w:left="2438"/>
        <w:rPr>
          <w:spacing w:val="0"/>
          <w:sz w:val="28"/>
          <w:szCs w:val="28"/>
        </w:rPr>
      </w:pPr>
      <w:r w:rsidRPr="00531EC6">
        <w:rPr>
          <w:rStyle w:val="24"/>
          <w:b/>
          <w:bCs/>
          <w:color w:val="000000"/>
          <w:spacing w:val="0"/>
          <w:sz w:val="28"/>
          <w:szCs w:val="28"/>
        </w:rPr>
        <w:t>4.</w:t>
      </w:r>
      <w:r w:rsidR="00911D9B">
        <w:rPr>
          <w:rStyle w:val="24"/>
          <w:b/>
          <w:bCs/>
          <w:color w:val="000000"/>
          <w:spacing w:val="0"/>
          <w:sz w:val="28"/>
          <w:szCs w:val="28"/>
        </w:rPr>
        <w:t xml:space="preserve"> О</w:t>
      </w:r>
      <w:r w:rsidRPr="00531EC6">
        <w:rPr>
          <w:rStyle w:val="24"/>
          <w:b/>
          <w:bCs/>
          <w:color w:val="000000"/>
          <w:spacing w:val="0"/>
          <w:sz w:val="28"/>
          <w:szCs w:val="28"/>
        </w:rPr>
        <w:t>рганизация деятельности комиссии</w:t>
      </w:r>
      <w:r w:rsidRPr="00531EC6">
        <w:rPr>
          <w:rStyle w:val="24"/>
          <w:b/>
          <w:bCs/>
          <w:color w:val="000000"/>
          <w:spacing w:val="0"/>
          <w:sz w:val="28"/>
          <w:szCs w:val="28"/>
        </w:rPr>
        <w:tab/>
      </w:r>
    </w:p>
    <w:p w:rsidR="00843016" w:rsidRPr="00531EC6" w:rsidRDefault="00843016" w:rsidP="00911D9B">
      <w:pPr>
        <w:pStyle w:val="a8"/>
        <w:numPr>
          <w:ilvl w:val="0"/>
          <w:numId w:val="9"/>
        </w:numPr>
        <w:shd w:val="clear" w:color="auto" w:fill="auto"/>
        <w:tabs>
          <w:tab w:val="left" w:pos="1176"/>
          <w:tab w:val="left" w:leader="underscore" w:pos="9432"/>
        </w:tabs>
        <w:spacing w:line="326" w:lineRule="exact"/>
        <w:ind w:right="100" w:firstLine="567"/>
        <w:jc w:val="both"/>
        <w:rPr>
          <w:spacing w:val="0"/>
          <w:sz w:val="28"/>
          <w:szCs w:val="28"/>
        </w:rPr>
      </w:pPr>
      <w:r w:rsidRPr="00531EC6">
        <w:rPr>
          <w:rStyle w:val="12pt0"/>
          <w:spacing w:val="0"/>
          <w:sz w:val="28"/>
          <w:szCs w:val="28"/>
        </w:rPr>
        <w:t>Деятельность комиссии осуществляется на общественных началах. Численный и персональный состав комиссии утверждается Главой администрации Благодатского сельсовета.</w:t>
      </w:r>
    </w:p>
    <w:p w:rsidR="00843016" w:rsidRPr="00531EC6" w:rsidRDefault="00843016" w:rsidP="00843016">
      <w:pPr>
        <w:pStyle w:val="a5"/>
        <w:numPr>
          <w:ilvl w:val="0"/>
          <w:numId w:val="9"/>
        </w:numPr>
        <w:shd w:val="clear" w:color="auto" w:fill="auto"/>
        <w:tabs>
          <w:tab w:val="left" w:pos="1157"/>
        </w:tabs>
        <w:spacing w:before="0" w:after="0" w:line="302" w:lineRule="exact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Комиссия образуется в составе председателя, секретаря и членов комиссии.</w:t>
      </w:r>
    </w:p>
    <w:p w:rsidR="00843016" w:rsidRPr="00531EC6" w:rsidRDefault="00843016" w:rsidP="00911D9B">
      <w:pPr>
        <w:pStyle w:val="a5"/>
        <w:numPr>
          <w:ilvl w:val="0"/>
          <w:numId w:val="9"/>
        </w:numPr>
        <w:shd w:val="clear" w:color="auto" w:fill="auto"/>
        <w:tabs>
          <w:tab w:val="left" w:pos="1157"/>
        </w:tabs>
        <w:spacing w:before="0" w:after="0" w:line="312" w:lineRule="exact"/>
        <w:ind w:left="60" w:firstLine="50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В состав комиссии могут входить представители служб системы профилактики безнадзорности и правонарушений несовершеннолетних, депутаты</w:t>
      </w:r>
      <w:r w:rsidRPr="00531EC6">
        <w:rPr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>Совета депутатов, представители общественных организаций,</w:t>
      </w:r>
      <w:r w:rsidRPr="00531EC6">
        <w:rPr>
          <w:spacing w:val="0"/>
          <w:sz w:val="28"/>
          <w:szCs w:val="28"/>
        </w:rPr>
        <w:t xml:space="preserve"> </w:t>
      </w:r>
      <w:r w:rsidRPr="00531EC6">
        <w:rPr>
          <w:rStyle w:val="12pt"/>
          <w:color w:val="000000"/>
          <w:spacing w:val="0"/>
          <w:sz w:val="28"/>
          <w:szCs w:val="28"/>
        </w:rPr>
        <w:t>предприятий и иных структур, заинтересованных в решении проблем детства.</w:t>
      </w:r>
    </w:p>
    <w:p w:rsidR="00843016" w:rsidRPr="00531EC6" w:rsidRDefault="00843016" w:rsidP="00843016">
      <w:pPr>
        <w:pStyle w:val="a5"/>
        <w:shd w:val="clear" w:color="auto" w:fill="auto"/>
        <w:tabs>
          <w:tab w:val="left" w:pos="1157"/>
        </w:tabs>
        <w:spacing w:before="0" w:after="0" w:line="312" w:lineRule="exact"/>
        <w:ind w:firstLine="56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4.4. Деятельность комиссии организуется её председателем и секретарем.</w:t>
      </w:r>
    </w:p>
    <w:p w:rsidR="00843016" w:rsidRPr="00531EC6" w:rsidRDefault="00843016" w:rsidP="00843016">
      <w:pPr>
        <w:pStyle w:val="a5"/>
        <w:shd w:val="clear" w:color="auto" w:fill="auto"/>
        <w:tabs>
          <w:tab w:val="left" w:pos="1157"/>
        </w:tabs>
        <w:spacing w:before="0" w:after="0" w:line="312" w:lineRule="exact"/>
        <w:ind w:firstLine="56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4.5. Заседания комиссии проводятся по мере необходимости, но не реже одного раза в квартал.</w:t>
      </w:r>
    </w:p>
    <w:p w:rsidR="00843016" w:rsidRPr="00531EC6" w:rsidRDefault="00843016" w:rsidP="00843016">
      <w:pPr>
        <w:pStyle w:val="a5"/>
        <w:shd w:val="clear" w:color="auto" w:fill="auto"/>
        <w:tabs>
          <w:tab w:val="left" w:pos="1157"/>
        </w:tabs>
        <w:spacing w:before="0" w:after="0"/>
        <w:ind w:firstLine="56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4.6. Комиссия рассматривает материалы (дела):</w:t>
      </w:r>
    </w:p>
    <w:p w:rsidR="00843016" w:rsidRPr="00531EC6" w:rsidRDefault="00843016" w:rsidP="00843016">
      <w:pPr>
        <w:pStyle w:val="a5"/>
        <w:shd w:val="clear" w:color="auto" w:fill="auto"/>
        <w:tabs>
          <w:tab w:val="left" w:pos="1157"/>
        </w:tabs>
        <w:spacing w:before="0" w:after="0"/>
        <w:ind w:firstLine="56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1) по заявлению несовершеннолетнего, его родителей (законных представителей), иных лиц;</w:t>
      </w:r>
    </w:p>
    <w:p w:rsidR="00843016" w:rsidRPr="00531EC6" w:rsidRDefault="00843016" w:rsidP="00843016">
      <w:pPr>
        <w:pStyle w:val="a5"/>
        <w:shd w:val="clear" w:color="auto" w:fill="auto"/>
        <w:tabs>
          <w:tab w:val="left" w:pos="1157"/>
        </w:tabs>
        <w:spacing w:before="0" w:after="0"/>
        <w:ind w:firstLine="567"/>
        <w:rPr>
          <w:rStyle w:val="12pt"/>
          <w:color w:val="000000"/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2) по собственной инициативе;</w:t>
      </w:r>
    </w:p>
    <w:p w:rsidR="00843016" w:rsidRPr="00531EC6" w:rsidRDefault="00843016" w:rsidP="00843016">
      <w:pPr>
        <w:pStyle w:val="a5"/>
        <w:shd w:val="clear" w:color="auto" w:fill="auto"/>
        <w:tabs>
          <w:tab w:val="left" w:pos="1157"/>
        </w:tabs>
        <w:spacing w:before="0" w:after="0"/>
        <w:ind w:firstLine="56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3) по представлению и информации от органов внутренних дел, органов и учреждений системы профилактики безнадзорности и правонарушений несовершеннолетних.</w:t>
      </w:r>
    </w:p>
    <w:p w:rsidR="00843016" w:rsidRPr="00531EC6" w:rsidRDefault="00843016" w:rsidP="00843016">
      <w:pPr>
        <w:pStyle w:val="a5"/>
        <w:shd w:val="clear" w:color="auto" w:fill="auto"/>
        <w:tabs>
          <w:tab w:val="left" w:pos="1157"/>
        </w:tabs>
        <w:spacing w:before="0" w:after="0"/>
        <w:ind w:firstLine="56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4.7. Председатель комиссии, осуществляя свои полномочия: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0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планирует работу комиссии;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0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ведет заседание комиссии;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0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даёт поручения членам комиссии;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0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подписывает протоколы заседаний комиссии;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0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 xml:space="preserve">осуществляет </w:t>
      </w:r>
      <w:proofErr w:type="gramStart"/>
      <w:r w:rsidRPr="00531EC6">
        <w:rPr>
          <w:rStyle w:val="12pt"/>
          <w:color w:val="000000"/>
          <w:spacing w:val="0"/>
          <w:sz w:val="28"/>
          <w:szCs w:val="28"/>
        </w:rPr>
        <w:t>контроль за</w:t>
      </w:r>
      <w:proofErr w:type="gramEnd"/>
      <w:r w:rsidRPr="00531EC6">
        <w:rPr>
          <w:rStyle w:val="12pt"/>
          <w:color w:val="000000"/>
          <w:spacing w:val="0"/>
          <w:sz w:val="28"/>
          <w:szCs w:val="28"/>
        </w:rPr>
        <w:t xml:space="preserve"> исполнением решений, принятых комиссией;</w:t>
      </w:r>
    </w:p>
    <w:p w:rsidR="00843016" w:rsidRPr="00531EC6" w:rsidRDefault="00843016" w:rsidP="00843016">
      <w:pPr>
        <w:pStyle w:val="a5"/>
        <w:shd w:val="clear" w:color="auto" w:fill="auto"/>
        <w:spacing w:before="0" w:after="0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4.8. Секретарь комиссии, осуществляя свои полномочия: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0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обеспечивает подготовку проведения заседания комиссии;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0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ведет и оформляет протокол заседания комиссии;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0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организует работу по выполнению решений комиссии;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293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готовит обобщения и справки о деятельности комиссии;</w:t>
      </w:r>
    </w:p>
    <w:p w:rsidR="00843016" w:rsidRPr="00531EC6" w:rsidRDefault="00843016" w:rsidP="00843016">
      <w:pPr>
        <w:pStyle w:val="a5"/>
        <w:shd w:val="clear" w:color="auto" w:fill="auto"/>
        <w:tabs>
          <w:tab w:val="left" w:pos="767"/>
        </w:tabs>
        <w:spacing w:before="0" w:after="293"/>
        <w:ind w:left="620"/>
        <w:contextualSpacing/>
        <w:rPr>
          <w:spacing w:val="0"/>
          <w:sz w:val="28"/>
          <w:szCs w:val="28"/>
        </w:rPr>
      </w:pPr>
      <w:r w:rsidRPr="00531EC6">
        <w:rPr>
          <w:spacing w:val="0"/>
          <w:sz w:val="28"/>
          <w:szCs w:val="28"/>
        </w:rPr>
        <w:lastRenderedPageBreak/>
        <w:t xml:space="preserve">4.9. </w:t>
      </w:r>
      <w:r w:rsidRPr="00531EC6">
        <w:rPr>
          <w:rStyle w:val="12pt"/>
          <w:color w:val="000000"/>
          <w:spacing w:val="0"/>
          <w:sz w:val="28"/>
          <w:szCs w:val="28"/>
        </w:rPr>
        <w:t>Комиссия должна иметь материалы, подтверждающие её деятельность: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0" w:line="326" w:lineRule="exact"/>
        <w:ind w:left="60" w:firstLine="560"/>
        <w:contextualSpacing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 xml:space="preserve">протоколы проведения заседаний комиссии; 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0" w:line="326" w:lineRule="exact"/>
        <w:ind w:left="60" w:firstLine="560"/>
        <w:contextualSpacing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план работы;</w:t>
      </w:r>
    </w:p>
    <w:p w:rsidR="00843016" w:rsidRPr="00531EC6" w:rsidRDefault="00843016" w:rsidP="00911D9B">
      <w:pPr>
        <w:pStyle w:val="a5"/>
        <w:numPr>
          <w:ilvl w:val="0"/>
          <w:numId w:val="7"/>
        </w:numPr>
        <w:shd w:val="clear" w:color="auto" w:fill="auto"/>
        <w:tabs>
          <w:tab w:val="left" w:pos="767"/>
          <w:tab w:val="left" w:pos="9355"/>
        </w:tabs>
        <w:spacing w:before="0" w:after="0" w:line="326" w:lineRule="exact"/>
        <w:ind w:left="60" w:right="-1" w:firstLine="560"/>
        <w:contextualSpacing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отчёты, справки о работе комиссии, направляемые в районную</w:t>
      </w:r>
      <w:r w:rsidR="00911D9B">
        <w:rPr>
          <w:rStyle w:val="12pt"/>
          <w:color w:val="000000"/>
          <w:spacing w:val="0"/>
          <w:sz w:val="28"/>
          <w:szCs w:val="28"/>
        </w:rPr>
        <w:t xml:space="preserve"> комиссию по делам</w:t>
      </w:r>
      <w:r w:rsidRPr="00531EC6">
        <w:rPr>
          <w:rStyle w:val="12pt"/>
          <w:color w:val="000000"/>
          <w:spacing w:val="0"/>
          <w:sz w:val="28"/>
          <w:szCs w:val="28"/>
        </w:rPr>
        <w:t xml:space="preserve"> несовершеннолетних и защите их прав;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</w:tabs>
        <w:spacing w:before="0" w:after="0" w:line="326" w:lineRule="exact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письма, обращения, заявления;</w:t>
      </w:r>
    </w:p>
    <w:p w:rsidR="00843016" w:rsidRPr="00531EC6" w:rsidRDefault="00843016" w:rsidP="00843016">
      <w:pPr>
        <w:pStyle w:val="a5"/>
        <w:numPr>
          <w:ilvl w:val="0"/>
          <w:numId w:val="7"/>
        </w:numPr>
        <w:shd w:val="clear" w:color="auto" w:fill="auto"/>
        <w:tabs>
          <w:tab w:val="left" w:pos="767"/>
          <w:tab w:val="left" w:leader="underscore" w:pos="6812"/>
        </w:tabs>
        <w:spacing w:before="0" w:after="0" w:line="326" w:lineRule="exact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 xml:space="preserve">списки </w:t>
      </w:r>
      <w:proofErr w:type="gramStart"/>
      <w:r w:rsidRPr="00531EC6">
        <w:rPr>
          <w:rStyle w:val="12pt"/>
          <w:color w:val="000000"/>
          <w:spacing w:val="0"/>
          <w:sz w:val="28"/>
          <w:szCs w:val="28"/>
        </w:rPr>
        <w:t>проживающих</w:t>
      </w:r>
      <w:proofErr w:type="gramEnd"/>
      <w:r w:rsidRPr="00531EC6">
        <w:rPr>
          <w:rStyle w:val="12pt"/>
          <w:color w:val="000000"/>
          <w:spacing w:val="0"/>
          <w:sz w:val="28"/>
          <w:szCs w:val="28"/>
        </w:rPr>
        <w:t xml:space="preserve"> на территории Благодатского сельсовета:</w:t>
      </w:r>
    </w:p>
    <w:p w:rsidR="00843016" w:rsidRPr="00531EC6" w:rsidRDefault="00843016" w:rsidP="00843016">
      <w:pPr>
        <w:pStyle w:val="a5"/>
        <w:shd w:val="clear" w:color="auto" w:fill="auto"/>
        <w:spacing w:before="0" w:after="0" w:line="326" w:lineRule="exact"/>
        <w:ind w:left="6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• несовершеннолетних, состоящих на учёте в ОДН ОВД Карасукского района и замеченных в совершении правонарушений;</w:t>
      </w:r>
    </w:p>
    <w:p w:rsidR="00843016" w:rsidRPr="00531EC6" w:rsidRDefault="00843016" w:rsidP="00843016">
      <w:pPr>
        <w:pStyle w:val="a5"/>
        <w:shd w:val="clear" w:color="auto" w:fill="auto"/>
        <w:spacing w:before="0" w:after="0" w:line="326" w:lineRule="exact"/>
        <w:ind w:left="60" w:firstLine="560"/>
        <w:rPr>
          <w:rStyle w:val="12pt"/>
          <w:color w:val="000000"/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• родителей или иных законных представителей несовершеннолетних, если они не исполняют своих обязанностей по их воспитанию, обучению и (или) содержанию и (или) отрицательно влияют на их поведение либо жестоко обращаются с ними;</w:t>
      </w:r>
    </w:p>
    <w:p w:rsidR="00843016" w:rsidRPr="00531EC6" w:rsidRDefault="00911D9B" w:rsidP="00CE562E">
      <w:pPr>
        <w:pStyle w:val="a5"/>
        <w:shd w:val="clear" w:color="auto" w:fill="auto"/>
        <w:spacing w:before="0" w:after="0" w:line="326" w:lineRule="exact"/>
        <w:ind w:firstLine="56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•</w:t>
      </w:r>
      <w:r w:rsidRPr="00911D9B">
        <w:rPr>
          <w:rStyle w:val="12pt"/>
          <w:color w:val="000000"/>
          <w:spacing w:val="0"/>
          <w:sz w:val="28"/>
          <w:szCs w:val="28"/>
        </w:rPr>
        <w:t xml:space="preserve"> </w:t>
      </w:r>
      <w:r w:rsidR="00843016" w:rsidRPr="00911D9B">
        <w:rPr>
          <w:rStyle w:val="12pt"/>
          <w:color w:val="000000"/>
          <w:spacing w:val="0"/>
          <w:sz w:val="28"/>
          <w:szCs w:val="28"/>
        </w:rPr>
        <w:t>детей-сирот и детей, оставшихся без попечения родителей или иных</w:t>
      </w:r>
      <w:r w:rsidR="00843016" w:rsidRPr="00531EC6">
        <w:rPr>
          <w:spacing w:val="0"/>
          <w:sz w:val="28"/>
          <w:szCs w:val="28"/>
        </w:rPr>
        <w:t xml:space="preserve"> законных представителей;</w:t>
      </w:r>
    </w:p>
    <w:p w:rsidR="00843016" w:rsidRPr="00531EC6" w:rsidRDefault="00911D9B" w:rsidP="00CE562E">
      <w:pPr>
        <w:pStyle w:val="a5"/>
        <w:shd w:val="clear" w:color="auto" w:fill="auto"/>
        <w:spacing w:before="0" w:after="0" w:line="326" w:lineRule="exact"/>
        <w:ind w:firstLine="56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•</w:t>
      </w:r>
      <w:r>
        <w:rPr>
          <w:rStyle w:val="12pt"/>
          <w:color w:val="000000"/>
          <w:spacing w:val="0"/>
          <w:sz w:val="28"/>
          <w:szCs w:val="28"/>
        </w:rPr>
        <w:t xml:space="preserve"> </w:t>
      </w:r>
      <w:r w:rsidR="00843016" w:rsidRPr="00531EC6">
        <w:rPr>
          <w:spacing w:val="0"/>
          <w:sz w:val="28"/>
          <w:szCs w:val="28"/>
        </w:rPr>
        <w:t>не учащихся и не работающих несовершеннолетних.</w:t>
      </w:r>
    </w:p>
    <w:p w:rsidR="00843016" w:rsidRPr="00531EC6" w:rsidRDefault="00843016" w:rsidP="00843016">
      <w:pPr>
        <w:pStyle w:val="a5"/>
        <w:shd w:val="clear" w:color="auto" w:fill="auto"/>
        <w:tabs>
          <w:tab w:val="left" w:pos="1277"/>
        </w:tabs>
        <w:spacing w:before="0" w:after="0" w:line="312" w:lineRule="exact"/>
        <w:ind w:right="40" w:firstLine="567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4.10. Решения комиссии принимаются простым большинством голосов членов комиссии, участвующих в заседании. При равном количестве голосов решающее слово остается за председателем комиссии.</w:t>
      </w:r>
    </w:p>
    <w:p w:rsidR="00843016" w:rsidRPr="00531EC6" w:rsidRDefault="00843016" w:rsidP="00CE562E">
      <w:pPr>
        <w:pStyle w:val="a5"/>
        <w:shd w:val="clear" w:color="auto" w:fill="auto"/>
        <w:spacing w:before="0" w:after="0" w:line="312" w:lineRule="exact"/>
        <w:ind w:right="40" w:firstLine="560"/>
        <w:rPr>
          <w:spacing w:val="0"/>
          <w:sz w:val="28"/>
          <w:szCs w:val="28"/>
        </w:rPr>
      </w:pPr>
      <w:r w:rsidRPr="00531EC6">
        <w:rPr>
          <w:rStyle w:val="12pt"/>
          <w:color w:val="000000"/>
          <w:spacing w:val="0"/>
          <w:sz w:val="28"/>
          <w:szCs w:val="28"/>
        </w:rPr>
        <w:t>Заседания комиссии и принятые на них решения оформляются протоколом. Протокол подписывается председателем и секретарем комиссии.</w:t>
      </w:r>
    </w:p>
    <w:p w:rsidR="00843016" w:rsidRPr="00531EC6" w:rsidRDefault="00843016" w:rsidP="00843016">
      <w:pPr>
        <w:ind w:firstLine="567"/>
        <w:jc w:val="both"/>
      </w:pPr>
      <w:r w:rsidRPr="00531EC6">
        <w:rPr>
          <w:rStyle w:val="12pt"/>
          <w:spacing w:val="0"/>
          <w:sz w:val="28"/>
          <w:szCs w:val="28"/>
        </w:rPr>
        <w:t xml:space="preserve">4.11. Комиссия ежегодно </w:t>
      </w:r>
      <w:proofErr w:type="gramStart"/>
      <w:r w:rsidRPr="00531EC6">
        <w:rPr>
          <w:rStyle w:val="12pt"/>
          <w:spacing w:val="0"/>
          <w:sz w:val="28"/>
          <w:szCs w:val="28"/>
        </w:rPr>
        <w:t>предоставляет отчеты</w:t>
      </w:r>
      <w:proofErr w:type="gramEnd"/>
      <w:r w:rsidRPr="00531EC6">
        <w:rPr>
          <w:rStyle w:val="12pt"/>
          <w:spacing w:val="0"/>
          <w:sz w:val="28"/>
          <w:szCs w:val="28"/>
        </w:rPr>
        <w:t xml:space="preserve"> о проведенной работе в комиссию по делам несовершеннолетних и защите их прав Карасукского района.</w:t>
      </w:r>
    </w:p>
    <w:p w:rsidR="00843016" w:rsidRPr="00531EC6" w:rsidRDefault="00843016" w:rsidP="00843016">
      <w:pPr>
        <w:ind w:firstLine="567"/>
        <w:jc w:val="both"/>
      </w:pPr>
    </w:p>
    <w:p w:rsidR="00E7056E" w:rsidRPr="00531EC6" w:rsidRDefault="00E7056E" w:rsidP="00834862">
      <w:pPr>
        <w:jc w:val="both"/>
        <w:rPr>
          <w:sz w:val="28"/>
          <w:szCs w:val="28"/>
        </w:rPr>
      </w:pPr>
    </w:p>
    <w:p w:rsidR="00E7056E" w:rsidRPr="00531EC6" w:rsidRDefault="00E7056E" w:rsidP="00834862">
      <w:pPr>
        <w:jc w:val="both"/>
        <w:rPr>
          <w:sz w:val="28"/>
          <w:szCs w:val="28"/>
        </w:rPr>
      </w:pPr>
    </w:p>
    <w:p w:rsidR="00E7056E" w:rsidRPr="00531EC6" w:rsidRDefault="00E7056E" w:rsidP="00834862">
      <w:pPr>
        <w:jc w:val="both"/>
        <w:rPr>
          <w:sz w:val="28"/>
          <w:szCs w:val="28"/>
        </w:rPr>
      </w:pPr>
    </w:p>
    <w:p w:rsidR="00E7056E" w:rsidRPr="00531EC6" w:rsidRDefault="00E7056E" w:rsidP="00834862">
      <w:pPr>
        <w:jc w:val="both"/>
        <w:rPr>
          <w:sz w:val="28"/>
          <w:szCs w:val="28"/>
        </w:rPr>
      </w:pPr>
    </w:p>
    <w:p w:rsidR="00E7056E" w:rsidRPr="00531EC6" w:rsidRDefault="00E7056E" w:rsidP="00834862">
      <w:pPr>
        <w:jc w:val="both"/>
        <w:rPr>
          <w:sz w:val="28"/>
          <w:szCs w:val="28"/>
        </w:rPr>
      </w:pPr>
    </w:p>
    <w:p w:rsidR="00E7056E" w:rsidRPr="00531EC6" w:rsidRDefault="00E7056E" w:rsidP="00834862">
      <w:pPr>
        <w:jc w:val="both"/>
        <w:rPr>
          <w:sz w:val="28"/>
          <w:szCs w:val="28"/>
        </w:rPr>
      </w:pPr>
    </w:p>
    <w:p w:rsidR="00E7056E" w:rsidRPr="00531EC6" w:rsidRDefault="00E7056E" w:rsidP="00834862">
      <w:pPr>
        <w:jc w:val="both"/>
        <w:rPr>
          <w:sz w:val="28"/>
          <w:szCs w:val="28"/>
        </w:rPr>
      </w:pPr>
    </w:p>
    <w:sectPr w:rsidR="00E7056E" w:rsidRPr="00531EC6">
      <w:pgSz w:w="11906" w:h="16838"/>
      <w:pgMar w:top="1134" w:right="850" w:bottom="1134" w:left="1701" w:header="720" w:footer="72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</w:abstractNum>
  <w:abstractNum w:abstractNumId="1">
    <w:nsid w:val="00000005"/>
    <w:multiLevelType w:val="multilevel"/>
    <w:tmpl w:val="D758022E"/>
    <w:lvl w:ilvl="0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</w:abstractNum>
  <w:abstractNum w:abstractNumId="3">
    <w:nsid w:val="00000009"/>
    <w:multiLevelType w:val="multilevel"/>
    <w:tmpl w:val="00000008"/>
    <w:lvl w:ilvl="0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</w:abstractNum>
  <w:abstractNum w:abstractNumId="5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7"/>
        <w:w w:val="100"/>
        <w:position w:val="0"/>
        <w:sz w:val="24"/>
        <w:u w:val="none"/>
      </w:rPr>
    </w:lvl>
  </w:abstractNum>
  <w:abstractNum w:abstractNumId="6">
    <w:nsid w:val="00000011"/>
    <w:multiLevelType w:val="multilevel"/>
    <w:tmpl w:val="ED405F5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</w:abstractNum>
  <w:abstractNum w:abstractNumId="7">
    <w:nsid w:val="19C30F15"/>
    <w:multiLevelType w:val="hybridMultilevel"/>
    <w:tmpl w:val="E7D45634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8">
    <w:nsid w:val="4B12452C"/>
    <w:multiLevelType w:val="hybridMultilevel"/>
    <w:tmpl w:val="B48E5E62"/>
    <w:lvl w:ilvl="0" w:tplc="A01E24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476BD7"/>
    <w:multiLevelType w:val="hybridMultilevel"/>
    <w:tmpl w:val="2F20667E"/>
    <w:lvl w:ilvl="0" w:tplc="BB86BCC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gutterAtTop/>
  <w:proofState w:spelling="clean" w:grammar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806CB7"/>
    <w:rsid w:val="000C6E53"/>
    <w:rsid w:val="00101EE3"/>
    <w:rsid w:val="00107E73"/>
    <w:rsid w:val="00115715"/>
    <w:rsid w:val="00172011"/>
    <w:rsid w:val="001B64C5"/>
    <w:rsid w:val="002B37B3"/>
    <w:rsid w:val="002B6F82"/>
    <w:rsid w:val="002F011F"/>
    <w:rsid w:val="003376A2"/>
    <w:rsid w:val="00337EC7"/>
    <w:rsid w:val="003B4466"/>
    <w:rsid w:val="003F6021"/>
    <w:rsid w:val="004A1EDF"/>
    <w:rsid w:val="004C1C65"/>
    <w:rsid w:val="004D0B9A"/>
    <w:rsid w:val="00531EC6"/>
    <w:rsid w:val="00536BDD"/>
    <w:rsid w:val="005E5055"/>
    <w:rsid w:val="0061160E"/>
    <w:rsid w:val="00613DD7"/>
    <w:rsid w:val="006B4F86"/>
    <w:rsid w:val="00764AE0"/>
    <w:rsid w:val="007D3662"/>
    <w:rsid w:val="007D6B37"/>
    <w:rsid w:val="00806CB7"/>
    <w:rsid w:val="00834862"/>
    <w:rsid w:val="00843016"/>
    <w:rsid w:val="008B036A"/>
    <w:rsid w:val="008B0520"/>
    <w:rsid w:val="00911D9B"/>
    <w:rsid w:val="00973B91"/>
    <w:rsid w:val="00A24434"/>
    <w:rsid w:val="00B1538D"/>
    <w:rsid w:val="00B17423"/>
    <w:rsid w:val="00B52C46"/>
    <w:rsid w:val="00B61039"/>
    <w:rsid w:val="00BB2B7B"/>
    <w:rsid w:val="00BB796A"/>
    <w:rsid w:val="00C06539"/>
    <w:rsid w:val="00C64838"/>
    <w:rsid w:val="00CD78E1"/>
    <w:rsid w:val="00CE562E"/>
    <w:rsid w:val="00D66564"/>
    <w:rsid w:val="00E33E91"/>
    <w:rsid w:val="00E576BE"/>
    <w:rsid w:val="00E7056E"/>
    <w:rsid w:val="00EC7D37"/>
    <w:rsid w:val="00F34651"/>
    <w:rsid w:val="00FC5444"/>
    <w:rsid w:val="00FE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8E1"/>
    <w:rPr>
      <w:color w:val="000000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widowControl w:val="0"/>
      <w:spacing w:before="240" w:after="60"/>
      <w:outlineLvl w:val="0"/>
    </w:pPr>
    <w:rPr>
      <w:rFonts w:ascii="Arial" w:hAnsi="Arial" w:cs="Arial"/>
      <w:b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705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_"/>
    <w:link w:val="11"/>
    <w:uiPriority w:val="99"/>
    <w:locked/>
    <w:rsid w:val="00843016"/>
    <w:rPr>
      <w:b/>
      <w:bCs/>
      <w:spacing w:val="9"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843016"/>
    <w:pPr>
      <w:widowControl w:val="0"/>
      <w:shd w:val="clear" w:color="auto" w:fill="FFFFFF"/>
      <w:spacing w:after="240" w:line="350" w:lineRule="exact"/>
      <w:ind w:firstLine="1780"/>
      <w:outlineLvl w:val="0"/>
    </w:pPr>
    <w:rPr>
      <w:b/>
      <w:bCs/>
      <w:color w:val="auto"/>
      <w:spacing w:val="9"/>
      <w:sz w:val="28"/>
      <w:szCs w:val="28"/>
    </w:rPr>
  </w:style>
  <w:style w:type="character" w:customStyle="1" w:styleId="12">
    <w:name w:val="Основной текст Знак1"/>
    <w:link w:val="a5"/>
    <w:uiPriority w:val="99"/>
    <w:locked/>
    <w:rsid w:val="00843016"/>
    <w:rPr>
      <w:spacing w:val="8"/>
      <w:sz w:val="23"/>
      <w:szCs w:val="23"/>
      <w:shd w:val="clear" w:color="auto" w:fill="FFFFFF"/>
    </w:rPr>
  </w:style>
  <w:style w:type="character" w:customStyle="1" w:styleId="12pt">
    <w:name w:val="Основной текст + 12 pt"/>
    <w:aliases w:val="Интервал 0 pt"/>
    <w:uiPriority w:val="99"/>
    <w:rsid w:val="00843016"/>
    <w:rPr>
      <w:rFonts w:ascii="Times New Roman" w:hAnsi="Times New Roman" w:cs="Times New Roman"/>
      <w:spacing w:val="7"/>
      <w:sz w:val="24"/>
      <w:szCs w:val="24"/>
      <w:shd w:val="clear" w:color="auto" w:fill="FFFFFF"/>
    </w:rPr>
  </w:style>
  <w:style w:type="character" w:customStyle="1" w:styleId="12pt1">
    <w:name w:val="Основной текст + 12 pt1"/>
    <w:aliases w:val="Курсив,Интервал 0 pt2"/>
    <w:uiPriority w:val="99"/>
    <w:rsid w:val="00843016"/>
    <w:rPr>
      <w:rFonts w:ascii="Times New Roman" w:hAnsi="Times New Roman" w:cs="Times New Roman"/>
      <w:i/>
      <w:iCs/>
      <w:spacing w:val="10"/>
      <w:sz w:val="24"/>
      <w:szCs w:val="24"/>
      <w:shd w:val="clear" w:color="auto" w:fill="FFFFFF"/>
      <w:lang w:val="en-US" w:eastAsia="en-US"/>
    </w:rPr>
  </w:style>
  <w:style w:type="character" w:customStyle="1" w:styleId="20">
    <w:name w:val="Заголовок №2_"/>
    <w:link w:val="21"/>
    <w:uiPriority w:val="99"/>
    <w:locked/>
    <w:rsid w:val="00843016"/>
    <w:rPr>
      <w:b/>
      <w:bCs/>
      <w:spacing w:val="10"/>
      <w:shd w:val="clear" w:color="auto" w:fill="FFFFFF"/>
    </w:rPr>
  </w:style>
  <w:style w:type="paragraph" w:styleId="a5">
    <w:name w:val="Body Text"/>
    <w:basedOn w:val="a"/>
    <w:link w:val="12"/>
    <w:uiPriority w:val="99"/>
    <w:rsid w:val="00843016"/>
    <w:pPr>
      <w:widowControl w:val="0"/>
      <w:shd w:val="clear" w:color="auto" w:fill="FFFFFF"/>
      <w:spacing w:before="240" w:after="240" w:line="317" w:lineRule="exact"/>
      <w:jc w:val="both"/>
    </w:pPr>
    <w:rPr>
      <w:color w:val="auto"/>
      <w:spacing w:val="8"/>
      <w:sz w:val="23"/>
      <w:szCs w:val="23"/>
    </w:rPr>
  </w:style>
  <w:style w:type="character" w:customStyle="1" w:styleId="a6">
    <w:name w:val="Основной текст Знак"/>
    <w:rsid w:val="00843016"/>
    <w:rPr>
      <w:color w:val="000000"/>
      <w:sz w:val="24"/>
      <w:szCs w:val="24"/>
    </w:rPr>
  </w:style>
  <w:style w:type="paragraph" w:customStyle="1" w:styleId="21">
    <w:name w:val="Заголовок №2"/>
    <w:basedOn w:val="a"/>
    <w:link w:val="20"/>
    <w:uiPriority w:val="99"/>
    <w:rsid w:val="00843016"/>
    <w:pPr>
      <w:widowControl w:val="0"/>
      <w:shd w:val="clear" w:color="auto" w:fill="FFFFFF"/>
      <w:spacing w:before="240" w:line="317" w:lineRule="exact"/>
      <w:outlineLvl w:val="1"/>
    </w:pPr>
    <w:rPr>
      <w:b/>
      <w:bCs/>
      <w:color w:val="auto"/>
      <w:spacing w:val="10"/>
      <w:sz w:val="20"/>
      <w:szCs w:val="20"/>
    </w:rPr>
  </w:style>
  <w:style w:type="character" w:customStyle="1" w:styleId="12pt0">
    <w:name w:val="Сноска + 12 pt"/>
    <w:aliases w:val="Интервал 0 pt1"/>
    <w:uiPriority w:val="99"/>
    <w:rsid w:val="00843016"/>
    <w:rPr>
      <w:rFonts w:ascii="Times New Roman" w:hAnsi="Times New Roman" w:cs="Times New Roman"/>
      <w:spacing w:val="7"/>
      <w:sz w:val="24"/>
      <w:szCs w:val="24"/>
      <w:u w:val="none"/>
    </w:rPr>
  </w:style>
  <w:style w:type="character" w:customStyle="1" w:styleId="a7">
    <w:name w:val="Сноска_"/>
    <w:link w:val="a8"/>
    <w:uiPriority w:val="99"/>
    <w:locked/>
    <w:rsid w:val="00843016"/>
    <w:rPr>
      <w:spacing w:val="8"/>
      <w:sz w:val="23"/>
      <w:szCs w:val="23"/>
      <w:shd w:val="clear" w:color="auto" w:fill="FFFFFF"/>
    </w:rPr>
  </w:style>
  <w:style w:type="paragraph" w:customStyle="1" w:styleId="a8">
    <w:name w:val="Сноска"/>
    <w:basedOn w:val="a"/>
    <w:link w:val="a7"/>
    <w:uiPriority w:val="99"/>
    <w:rsid w:val="00843016"/>
    <w:pPr>
      <w:widowControl w:val="0"/>
      <w:shd w:val="clear" w:color="auto" w:fill="FFFFFF"/>
      <w:spacing w:line="317" w:lineRule="exact"/>
    </w:pPr>
    <w:rPr>
      <w:color w:val="auto"/>
      <w:spacing w:val="8"/>
      <w:sz w:val="23"/>
      <w:szCs w:val="23"/>
    </w:rPr>
  </w:style>
  <w:style w:type="character" w:customStyle="1" w:styleId="22">
    <w:name w:val="Основной текст (2)_"/>
    <w:link w:val="23"/>
    <w:uiPriority w:val="99"/>
    <w:locked/>
    <w:rsid w:val="00843016"/>
    <w:rPr>
      <w:b/>
      <w:bCs/>
      <w:spacing w:val="10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843016"/>
    <w:pPr>
      <w:widowControl w:val="0"/>
      <w:shd w:val="clear" w:color="auto" w:fill="FFFFFF"/>
      <w:spacing w:before="300" w:after="360" w:line="240" w:lineRule="atLeast"/>
      <w:jc w:val="both"/>
    </w:pPr>
    <w:rPr>
      <w:b/>
      <w:bCs/>
      <w:color w:val="auto"/>
      <w:spacing w:val="10"/>
      <w:sz w:val="20"/>
      <w:szCs w:val="20"/>
    </w:rPr>
  </w:style>
  <w:style w:type="character" w:customStyle="1" w:styleId="24">
    <w:name w:val="Сноска (2)_"/>
    <w:link w:val="25"/>
    <w:uiPriority w:val="99"/>
    <w:locked/>
    <w:rsid w:val="00843016"/>
    <w:rPr>
      <w:b/>
      <w:bCs/>
      <w:spacing w:val="10"/>
      <w:shd w:val="clear" w:color="auto" w:fill="FFFFFF"/>
    </w:rPr>
  </w:style>
  <w:style w:type="paragraph" w:customStyle="1" w:styleId="25">
    <w:name w:val="Сноска (2)"/>
    <w:basedOn w:val="a"/>
    <w:link w:val="24"/>
    <w:uiPriority w:val="99"/>
    <w:rsid w:val="00843016"/>
    <w:pPr>
      <w:widowControl w:val="0"/>
      <w:shd w:val="clear" w:color="auto" w:fill="FFFFFF"/>
      <w:spacing w:before="300" w:line="326" w:lineRule="exact"/>
      <w:jc w:val="both"/>
    </w:pPr>
    <w:rPr>
      <w:b/>
      <w:bCs/>
      <w:color w:val="auto"/>
      <w:spacing w:val="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52E69-5660-4A99-958E-81634E616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MoBIL GROUP</Company>
  <LinksUpToDate>false</LinksUpToDate>
  <CharactersWithSpaces>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Администрация Благодатского сельсовета</dc:creator>
  <cp:lastModifiedBy>User</cp:lastModifiedBy>
  <cp:revision>2</cp:revision>
  <cp:lastPrinted>2013-06-27T04:22:00Z</cp:lastPrinted>
  <dcterms:created xsi:type="dcterms:W3CDTF">2013-07-31T03:14:00Z</dcterms:created>
  <dcterms:modified xsi:type="dcterms:W3CDTF">2013-07-31T03:14:00Z</dcterms:modified>
</cp:coreProperties>
</file>